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72C15" w14:textId="7662DA08" w:rsidR="0018177A" w:rsidRPr="002D4BFD" w:rsidRDefault="00BA24FA">
      <w:pPr>
        <w:pStyle w:val="MQTableTitle"/>
      </w:pPr>
      <w:r w:rsidRPr="002D4BFD">
        <w:t>INTERVIEW</w:t>
      </w:r>
      <w:r w:rsidR="00C327B4" w:rsidRPr="002D4BFD">
        <w:t xml:space="preserve"> </w:t>
      </w:r>
      <w:r w:rsidR="002D4BFD" w:rsidRPr="002D4BFD">
        <w:t>EUS1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18177A" w:rsidRPr="002D4BFD" w14:paraId="3DBE12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31A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A65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[0:00:00.0]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die Aufzeichnung jetzt gleich anfängt. (...) Sehr schön. So Flavio, bist du </w:t>
            </w:r>
          </w:p>
        </w:tc>
      </w:tr>
      <w:tr w:rsidR="0018177A" w:rsidRPr="002D4BFD" w14:paraId="685DDF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897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B48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damit einverstanden, dass ich dieses Gespräch aufzeichne?</w:t>
            </w:r>
          </w:p>
        </w:tc>
      </w:tr>
      <w:tr w:rsidR="0018177A" w:rsidRPr="002D4BFD" w14:paraId="2198E6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177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630D" w14:textId="3CC027C9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[0:00:14.7]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gerne. Kein Problem.</w:t>
            </w:r>
          </w:p>
        </w:tc>
      </w:tr>
      <w:tr w:rsidR="0018177A" w:rsidRPr="002D4BFD" w14:paraId="3C6A96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808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DDA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[0:00:16.2]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Okay, gut. Dann möchte ich einmal von dir ganz allgemein wissen, welches </w:t>
            </w:r>
          </w:p>
        </w:tc>
      </w:tr>
      <w:tr w:rsidR="0018177A" w:rsidRPr="002D4BFD" w14:paraId="7539A8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1072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613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sind deiner Meinung nach die notwendigen Voraussetzungen, damit man eine </w:t>
            </w:r>
          </w:p>
        </w:tc>
      </w:tr>
      <w:tr w:rsidR="0018177A" w:rsidRPr="002D4BFD" w14:paraId="65D442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2B6A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4E9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Entscheidung treffen kann?</w:t>
            </w:r>
          </w:p>
        </w:tc>
      </w:tr>
      <w:tr w:rsidR="0018177A" w:rsidRPr="002D4BFD" w14:paraId="00980E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A23A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7280B" w14:textId="000A85B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[0:00:27.2]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Gut, dann muss man die Lage kennen. Also, was sind die Situationen? Was sind </w:t>
            </w:r>
          </w:p>
        </w:tc>
      </w:tr>
      <w:tr w:rsidR="0018177A" w:rsidRPr="002D4BFD" w14:paraId="2D2899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631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F82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Alternativen, die man hat? Und was muss man entscheiden letztendlich? Und </w:t>
            </w:r>
          </w:p>
        </w:tc>
      </w:tr>
      <w:tr w:rsidR="0018177A" w:rsidRPr="002D4BFD" w14:paraId="47E8BF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F37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33E4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sehr wichtig auch, was sind die Konsequenzen von diesen Entscheidungen? Weil </w:t>
            </w:r>
          </w:p>
        </w:tc>
      </w:tr>
      <w:tr w:rsidR="0018177A" w:rsidRPr="002D4BFD" w14:paraId="25D1C5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653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98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manchmal man trifft eine Entscheidung, aber man überlegt was passiert, wenn man </w:t>
            </w:r>
          </w:p>
        </w:tc>
      </w:tr>
      <w:tr w:rsidR="0018177A" w:rsidRPr="002D4BFD" w14:paraId="7BEEF6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E2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751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Entscheidung trifft. Und dann kann eher das Gegenteil passieren, als man </w:t>
            </w:r>
          </w:p>
        </w:tc>
      </w:tr>
      <w:tr w:rsidR="0018177A" w:rsidRPr="002D4BFD" w14:paraId="213831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3C7A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FE17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denkt. Deswegen ist es super wichtig zu verstehen, was ist die Konsequenzen? Und </w:t>
            </w:r>
          </w:p>
        </w:tc>
      </w:tr>
      <w:tr w:rsidR="0018177A" w:rsidRPr="002D4BFD" w14:paraId="3EA2C5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FE7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517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auch je nach dem, was für eine Entscheidung ist, welche Leute man involvieren </w:t>
            </w:r>
          </w:p>
        </w:tc>
      </w:tr>
      <w:tr w:rsidR="0018177A" w:rsidRPr="002D4BFD" w14:paraId="20B7EE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453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5EF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soll. Manchmal muss man das selbst machen. Manchmal hat auch man keine Zeit. </w:t>
            </w:r>
          </w:p>
        </w:tc>
      </w:tr>
      <w:tr w:rsidR="0018177A" w:rsidRPr="002D4BFD" w14:paraId="6088B4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4E4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157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Aber wenn das sehr wichtige Entscheidung ist, das ist besser, wenn man mit </w:t>
            </w:r>
          </w:p>
        </w:tc>
      </w:tr>
      <w:tr w:rsidR="0018177A" w:rsidRPr="002D4BFD" w14:paraId="71E1FF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E18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9648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anderen Leuten abspricht.</w:t>
            </w:r>
          </w:p>
        </w:tc>
      </w:tr>
      <w:tr w:rsidR="0018177A" w:rsidRPr="002D4BFD" w14:paraId="654DBB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AD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01F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[0:01:15.9]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Gut. Und jetzt wenn wir uns das Programm AMASE anschauen, welches sind dort </w:t>
            </w:r>
          </w:p>
        </w:tc>
      </w:tr>
      <w:tr w:rsidR="0018177A" w:rsidRPr="002D4BFD" w14:paraId="5D04BC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86E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AB5F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im Allgemeinen so die typischen Themen oder Anlässe, wo ihr euch trefft, um </w:t>
            </w:r>
          </w:p>
        </w:tc>
      </w:tr>
      <w:tr w:rsidR="0018177A" w:rsidRPr="002D4BFD" w14:paraId="21D1A9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ABB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9EB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gemeinsam etwas zu entscheiden?</w:t>
            </w:r>
          </w:p>
        </w:tc>
      </w:tr>
      <w:tr w:rsidR="0018177A" w:rsidRPr="002D4BFD" w14:paraId="2CDB71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C7C8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4186" w14:textId="73C6E4B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[0:01:32.1]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Gut, also da gibt es manchmal sehr wichtige Entscheidungen, manchmal  Sachen,</w:t>
            </w:r>
          </w:p>
        </w:tc>
      </w:tr>
      <w:tr w:rsidR="0018177A" w:rsidRPr="002D4BFD" w14:paraId="73C036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2C4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839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 die sind mehr Alltagsentscheidungen. Also, sehr wichtig waren bei uns, dass wir </w:t>
            </w:r>
          </w:p>
        </w:tc>
      </w:tr>
      <w:tr w:rsidR="0018177A" w:rsidRPr="002D4BFD" w14:paraId="23AC12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260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BBE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entschieden haben zwei neue Partner aufzunehmen, weil /  Da hatten die ganze </w:t>
            </w:r>
          </w:p>
        </w:tc>
      </w:tr>
      <w:tr w:rsidR="0018177A" w:rsidRPr="002D4BFD" w14:paraId="31744D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EA6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F712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Projekt geändert. Und da mussten wir mit neuen Partnern und neuen Unsicherheiten </w:t>
            </w:r>
          </w:p>
        </w:tc>
      </w:tr>
      <w:tr w:rsidR="0018177A" w:rsidRPr="002D4BFD" w14:paraId="627EBC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F460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258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sozusagen, weil wir die Partner nicht kannten. Und dann welche Partners? Und das </w:t>
            </w:r>
          </w:p>
        </w:tc>
      </w:tr>
      <w:tr w:rsidR="0018177A" w:rsidRPr="002D4BFD" w14:paraId="2CA6A7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B9CA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D76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war eine große Entscheidung.</w:t>
            </w:r>
          </w:p>
        </w:tc>
      </w:tr>
      <w:tr w:rsidR="0018177A" w:rsidRPr="002D4BFD" w14:paraId="3D6D9B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7B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D4E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Dann Kleinigkeiten gibt es dann jeden Tag. Wenn man keine Ahnung / Über wie </w:t>
            </w:r>
          </w:p>
        </w:tc>
      </w:tr>
      <w:tr w:rsidR="0018177A" w:rsidRPr="002D4BFD" w14:paraId="2E7C4D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DBC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FB6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macht man Werbung für Studenten?  Welche Krankenversicherung für Studenten auch </w:t>
            </w:r>
          </w:p>
        </w:tc>
      </w:tr>
      <w:tr w:rsidR="0018177A" w:rsidRPr="002D4BFD" w14:paraId="4A8D00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78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DB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nimmt? Mit wem man arbeiten will? Welche Firmen? Zum Beispiel in  / Und  solche </w:t>
            </w:r>
          </w:p>
        </w:tc>
      </w:tr>
      <w:tr w:rsidR="0018177A" w:rsidRPr="002D4BFD" w14:paraId="7CF76E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70D2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4EB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Sachen. Da gibt es immer diese kleinen Entscheidungen. Oder ja, / Entscheidungen </w:t>
            </w:r>
          </w:p>
        </w:tc>
      </w:tr>
      <w:tr w:rsidR="0018177A" w:rsidRPr="002D4BFD" w14:paraId="421E57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B0C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076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zu treffen.</w:t>
            </w:r>
          </w:p>
        </w:tc>
      </w:tr>
      <w:tr w:rsidR="0018177A" w:rsidRPr="002D4BFD" w14:paraId="689A15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1D1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B14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[0:02:21.8]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Gut. Und jetzt ist dein Stift und dein Zettel gefragt. </w:t>
            </w:r>
          </w:p>
        </w:tc>
      </w:tr>
      <w:tr w:rsidR="0018177A" w:rsidRPr="002D4BFD" w14:paraId="307055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B4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9919" w14:textId="3D47DE2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[0:02:28.4]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Ja?</w:t>
            </w:r>
          </w:p>
        </w:tc>
      </w:tr>
      <w:tr w:rsidR="0018177A" w:rsidRPr="002D4BFD" w14:paraId="0AD5B5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847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498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[0:02:29.4]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zwar (lacht), möchte ich einmal, dass du mir aufzeichnest, wie derzeit </w:t>
            </w:r>
          </w:p>
        </w:tc>
      </w:tr>
      <w:tr w:rsidR="0018177A" w:rsidRPr="002D4BFD" w14:paraId="24BC58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94A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18A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der Entscheidungsprozess abgelaufen ist im Homeoffice für diese Entscheidung für </w:t>
            </w:r>
          </w:p>
        </w:tc>
      </w:tr>
      <w:tr w:rsidR="0018177A" w:rsidRPr="002D4BFD" w14:paraId="2FBA61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D37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B36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zwei Partner. Also, wenn du mir das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aufzeichen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könntest.</w:t>
            </w:r>
          </w:p>
        </w:tc>
      </w:tr>
      <w:tr w:rsidR="0018177A" w:rsidRPr="002D4BFD" w14:paraId="32460F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CEC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569A" w14:textId="743DFE3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[0:02:50.4]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Aufzeichnen könnten?</w:t>
            </w:r>
          </w:p>
        </w:tc>
      </w:tr>
      <w:tr w:rsidR="0018177A" w:rsidRPr="002D4BFD" w14:paraId="3A8C71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0811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507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[0:02:51.6]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so vom Verlauf. Und / Also, du kannst mit einbauen, wer involviert ist, </w:t>
            </w:r>
          </w:p>
        </w:tc>
      </w:tr>
      <w:tr w:rsidR="0018177A" w:rsidRPr="002D4BFD" w14:paraId="5AB6E3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A8DD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043D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welche Medien ihr verwendet habt, ob das jetzt über E-Mail gelaufen ist oder per </w:t>
            </w:r>
          </w:p>
        </w:tc>
      </w:tr>
      <w:tr w:rsidR="0018177A" w:rsidRPr="002D4BFD" w14:paraId="5BC8F0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C34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FF1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Videokonferenz /</w:t>
            </w:r>
          </w:p>
        </w:tc>
      </w:tr>
      <w:tr w:rsidR="0018177A" w:rsidRPr="002D4BFD" w14:paraId="0AC5D5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43AE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AB35" w14:textId="12B07A5E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[0:03:04.3]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Und das war schon den / Diese Entscheidung ist vor den Pandemie </w:t>
            </w:r>
          </w:p>
        </w:tc>
      </w:tr>
      <w:tr w:rsidR="0018177A" w:rsidRPr="002D4BFD" w14:paraId="3507B6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CFD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BBA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getroffen, ja? Ich weiß nicht, ob das ist relevant.</w:t>
            </w:r>
          </w:p>
        </w:tc>
      </w:tr>
      <w:tr w:rsidR="0018177A" w:rsidRPr="002D4BFD" w14:paraId="0B55F6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913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BC5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[0:03:11.9]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Ah ja, das ist auf jeden Fall gut zu wissen. Also, ist das so ein </w:t>
            </w:r>
          </w:p>
        </w:tc>
      </w:tr>
      <w:tr w:rsidR="0018177A" w:rsidRPr="002D4BFD" w14:paraId="3C1B60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32B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CFF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Übergangsding, ne?</w:t>
            </w:r>
          </w:p>
        </w:tc>
      </w:tr>
      <w:tr w:rsidR="0018177A" w:rsidRPr="002D4BFD" w14:paraId="5D29F6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9F91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752D" w14:textId="6CFB1C6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[0:03:17.9]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Genau. Also, gut das hatten wir früher entschieden eigentlich. Das wir diese </w:t>
            </w:r>
          </w:p>
        </w:tc>
      </w:tr>
      <w:tr w:rsidR="0018177A" w:rsidRPr="002D4BFD" w14:paraId="2940D9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C0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0D4C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neuen Partners / Also, das ist nicht eine Entscheidung, die wir in der Pandemie </w:t>
            </w:r>
          </w:p>
        </w:tc>
      </w:tr>
      <w:tr w:rsidR="0018177A" w:rsidRPr="002D4BFD" w14:paraId="351D7F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99A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FC45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getroffen haben.</w:t>
            </w:r>
          </w:p>
        </w:tc>
      </w:tr>
      <w:tr w:rsidR="0018177A" w:rsidRPr="002D4BFD" w14:paraId="478393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F4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37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[0:03:29.1]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Also, ich brauche etwas, was / Also, eine (unverständlich) / Du kannst auch </w:t>
            </w:r>
          </w:p>
        </w:tc>
      </w:tr>
      <w:tr w:rsidR="0018177A" w:rsidRPr="002D4BFD" w14:paraId="68489E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FFF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5638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ein anderes Beispiel nehmen. Ich brauche aber irgendeinen Entscheidungsprozess </w:t>
            </w:r>
          </w:p>
        </w:tc>
      </w:tr>
      <w:tr w:rsidR="0018177A" w:rsidRPr="002D4BFD" w14:paraId="491DC4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D16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0B2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während der Pandemie. </w:t>
            </w:r>
          </w:p>
        </w:tc>
      </w:tr>
      <w:tr w:rsidR="0018177A" w:rsidRPr="002D4BFD" w14:paraId="04B83F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E041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EAF3" w14:textId="044F6561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[0:03:40.3]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Während der Pandemie? Gut zum Beispiel  welche Krankenversicherung wir </w:t>
            </w:r>
          </w:p>
        </w:tc>
      </w:tr>
      <w:tr w:rsidR="0018177A" w:rsidRPr="002D4BFD" w14:paraId="058A09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294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56B8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ausgewählt haben für die Studenten. Da hatten wir /</w:t>
            </w:r>
          </w:p>
        </w:tc>
      </w:tr>
      <w:tr w:rsidR="0018177A" w:rsidRPr="002D4BFD" w14:paraId="48A5F4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B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F35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[0:03:47.6]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Dann nehmen wir das.</w:t>
            </w:r>
          </w:p>
        </w:tc>
      </w:tr>
      <w:tr w:rsidR="0018177A" w:rsidRPr="002D4BFD" w14:paraId="0D4115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1F4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AC11" w14:textId="5A38530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[0:03:48.7]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eine Krankenversicherung genommen oder mit denen wir die ganze Zeit </w:t>
            </w:r>
          </w:p>
        </w:tc>
      </w:tr>
      <w:tr w:rsidR="0018177A" w:rsidRPr="002D4BFD" w14:paraId="1ADFFB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0AB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123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gearbeitet haben. Und dann / Ja, gab es andere Optionen. Und deswegen haben wir </w:t>
            </w:r>
          </w:p>
        </w:tc>
      </w:tr>
      <w:tr w:rsidR="0018177A" w:rsidRPr="002D4BFD" w14:paraId="35A472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EB9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B53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entschieden, jetzt eine neue Firma zu beantragen und die machen diese Service </w:t>
            </w:r>
          </w:p>
        </w:tc>
      </w:tr>
      <w:tr w:rsidR="0018177A" w:rsidRPr="002D4BFD" w14:paraId="1912F2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272E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F95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für uns. </w:t>
            </w:r>
          </w:p>
        </w:tc>
      </w:tr>
      <w:tr w:rsidR="0018177A" w:rsidRPr="002D4BFD" w14:paraId="07634A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FAD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2B9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[0:04:06.9]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18177A" w:rsidRPr="002D4BFD" w14:paraId="177035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6A4D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0C85" w14:textId="43FD9E68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[0:04:08.3]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dann, ja, wir haben uns über die Notwendigkeit gefragt. Welche waren die </w:t>
            </w:r>
          </w:p>
        </w:tc>
      </w:tr>
      <w:tr w:rsidR="0018177A" w:rsidRPr="002D4BFD" w14:paraId="11BDDF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C63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6EE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Alternativen?</w:t>
            </w:r>
          </w:p>
        </w:tc>
      </w:tr>
      <w:tr w:rsidR="0018177A" w:rsidRPr="002D4BFD" w14:paraId="46BD33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118F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7705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[0:04:14.3]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aber ich brauche das als Zeichnung (lacht).</w:t>
            </w:r>
          </w:p>
        </w:tc>
      </w:tr>
      <w:tr w:rsidR="0018177A" w:rsidRPr="002D4BFD" w14:paraId="48410A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32D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82AD" w14:textId="2BBD68D6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[0:04:17.2]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gut. Ich meine, ich kann das als / Da haben wir die Partners gefragt. </w:t>
            </w:r>
          </w:p>
        </w:tc>
      </w:tr>
      <w:tr w:rsidR="0018177A" w:rsidRPr="002D4BFD" w14:paraId="0918C9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C0A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36B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Also, Partners bzw. andere Kollegen.</w:t>
            </w:r>
          </w:p>
        </w:tc>
      </w:tr>
      <w:tr w:rsidR="0018177A" w:rsidRPr="002D4BFD" w14:paraId="603A6A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FAB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8CF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[0:04:33.9]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habt ihr das via E-Mail gemacht diese Anfragen? Oder habt ihr euch da </w:t>
            </w:r>
          </w:p>
        </w:tc>
      </w:tr>
      <w:tr w:rsidR="0018177A" w:rsidRPr="002D4BFD" w14:paraId="75F009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5370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90E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zusammengesetzt und telefoniert?</w:t>
            </w:r>
          </w:p>
        </w:tc>
      </w:tr>
      <w:tr w:rsidR="0018177A" w:rsidRPr="002D4BFD" w14:paraId="741213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9E4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FB8D1" w14:textId="685149C5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[0:04:39.6]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Nein, nein, das war alles per Teams.</w:t>
            </w:r>
          </w:p>
        </w:tc>
      </w:tr>
      <w:tr w:rsidR="0018177A" w:rsidRPr="002D4BFD" w14:paraId="22BC28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4D1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D53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[0:04:41.0]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Hmhm (bejahend).</w:t>
            </w:r>
          </w:p>
        </w:tc>
      </w:tr>
      <w:tr w:rsidR="0018177A" w:rsidRPr="002D4BFD" w14:paraId="592D2D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ACD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352F" w14:textId="259CF818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[0:04:43.0]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Marsh und Dr.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Walter's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. Und dann hatten wir hier E-Mails mit Marsh, weil wir </w:t>
            </w:r>
          </w:p>
        </w:tc>
      </w:tr>
      <w:tr w:rsidR="0018177A" w:rsidRPr="002D4BFD" w14:paraId="72714E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E5D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955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schon kannten. Aber mit den Dr.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Walter's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hatten wir doch Teams als </w:t>
            </w:r>
          </w:p>
        </w:tc>
      </w:tr>
      <w:tr w:rsidR="0018177A" w:rsidRPr="002D4BFD" w14:paraId="2C4DEC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6D3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9DD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Videokonferenzen. Plus E-Mails natürlich, das ist immer dabei mit den Dokumenten.</w:t>
            </w:r>
          </w:p>
        </w:tc>
      </w:tr>
      <w:tr w:rsidR="0018177A" w:rsidRPr="002D4BFD" w14:paraId="3FA73D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7A0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234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 Und dann haben wir Informationen genommen. Und dann in Teams (...) Pros, </w:t>
            </w:r>
          </w:p>
        </w:tc>
      </w:tr>
      <w:tr w:rsidR="0018177A" w:rsidRPr="002D4BFD" w14:paraId="03DE86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86A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8C5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Kontras (...) Entscheidung (...)</w:t>
            </w:r>
          </w:p>
        </w:tc>
      </w:tr>
      <w:tr w:rsidR="0018177A" w:rsidRPr="002D4BFD" w14:paraId="4E188F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6C1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7E4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[0:05:25.3]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So, jetzt bin ich gespannt (lacht).</w:t>
            </w:r>
          </w:p>
        </w:tc>
      </w:tr>
      <w:tr w:rsidR="0018177A" w:rsidRPr="002D4BFD" w14:paraId="66E965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7C71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CCE76" w14:textId="4FBE16E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[0:05:29.1]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Ich weiß jetzt nicht, ob du was sehen kannst, aber (unverständlich) zu weit.</w:t>
            </w:r>
          </w:p>
        </w:tc>
      </w:tr>
      <w:tr w:rsidR="0018177A" w:rsidRPr="002D4BFD" w14:paraId="58240E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00C0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F05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[0:05:33.0]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so. Okay. Gut, also das ist ja die Notwendigkeit. Genau, dann/ Wofür? / </w:t>
            </w:r>
          </w:p>
        </w:tc>
      </w:tr>
      <w:tr w:rsidR="0018177A" w:rsidRPr="002D4BFD" w14:paraId="14BB65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F7BF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8E5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Der / Was / Da geht ein Pfeil nach rechts, aber da steht nichts. </w:t>
            </w:r>
          </w:p>
        </w:tc>
      </w:tr>
      <w:tr w:rsidR="0018177A" w:rsidRPr="002D4BFD" w14:paraId="3EFAF5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7FE3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DE40" w14:textId="64F994DA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[0:05:43.2]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Ah / Ah gut, das ist nichts. Ja. Geht nach unten, dann</w:t>
            </w:r>
          </w:p>
        </w:tc>
      </w:tr>
      <w:tr w:rsidR="0018177A" w:rsidRPr="002D4BFD" w14:paraId="0AEEAB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193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862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[0:05:51.7]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Achso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>, okay.</w:t>
            </w:r>
          </w:p>
        </w:tc>
      </w:tr>
      <w:tr w:rsidR="0018177A" w:rsidRPr="002D4BFD" w14:paraId="2A2107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D59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5D24" w14:textId="352991F0" w:rsidR="0018177A" w:rsidRPr="002D4BFD" w:rsidRDefault="002D4BFD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color w:val="000000"/>
              </w:rPr>
              <w:t xml:space="preserve">die Alternativen. Dann haben wir mit den Firma Marsh / Also, wir haben eine </w:t>
            </w:r>
          </w:p>
        </w:tc>
      </w:tr>
      <w:tr w:rsidR="0018177A" w:rsidRPr="002D4BFD" w14:paraId="632FA4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DFC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3BD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Empfehlung von unseren Kollegen bekommen über diese andere Firma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Walter's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. Und </w:t>
            </w:r>
          </w:p>
        </w:tc>
      </w:tr>
      <w:tr w:rsidR="0018177A" w:rsidRPr="002D4BFD" w14:paraId="3DCDA4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592E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EF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dann haben wir mit den jeweiligen Firmen Kontakt aufgenommen, E-Mails geschickt. </w:t>
            </w:r>
          </w:p>
        </w:tc>
      </w:tr>
      <w:tr w:rsidR="0018177A" w:rsidRPr="002D4BFD" w14:paraId="077FBB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26A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6C3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Und dann haben wir im Team noch mal Vorteile, Nachteilen überlegt. Und dann </w:t>
            </w:r>
          </w:p>
        </w:tc>
      </w:tr>
      <w:tr w:rsidR="0018177A" w:rsidRPr="002D4BFD" w14:paraId="348137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DE1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3758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haben wir eine Entscheidung getroffen.</w:t>
            </w:r>
          </w:p>
        </w:tc>
      </w:tr>
      <w:tr w:rsidR="0018177A" w:rsidRPr="002D4BFD" w14:paraId="2C90ED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CBA7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A3A07" w14:textId="57E15FD1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[0:06:19.6]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durchgesetzt. </w:t>
            </w:r>
          </w:p>
        </w:tc>
      </w:tr>
      <w:tr w:rsidR="0018177A" w:rsidRPr="002D4BFD" w14:paraId="630297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0C4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1DE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BSC: Okay.</w:t>
            </w:r>
          </w:p>
        </w:tc>
      </w:tr>
      <w:tr w:rsidR="0018177A" w:rsidRPr="002D4BFD" w14:paraId="45CA93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2D97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D747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[0:06:21.1]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Gut, dann schauen wir uns jetzt mal ein bisschen genauer diese Entscheidung </w:t>
            </w:r>
          </w:p>
        </w:tc>
      </w:tr>
      <w:tr w:rsidR="0018177A" w:rsidRPr="002D4BFD" w14:paraId="382DB2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5FA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1FA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an. Und zwar würde ich gerne von dir wissen. Welche verschiedene Rollen gab es </w:t>
            </w:r>
          </w:p>
        </w:tc>
      </w:tr>
      <w:tr w:rsidR="0018177A" w:rsidRPr="002D4BFD" w14:paraId="3435D1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EC7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B0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in diesem Entscheidungsprozess? Und ich hoffe, das klappt jetzt, weil ich, wie </w:t>
            </w:r>
          </w:p>
        </w:tc>
      </w:tr>
      <w:tr w:rsidR="0018177A" w:rsidRPr="002D4BFD" w14:paraId="1DAF07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FAB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F44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ich dir ja schon gesagt habe, heute ist alles ein bisschen anders. Ich habe dir </w:t>
            </w:r>
          </w:p>
        </w:tc>
      </w:tr>
      <w:tr w:rsidR="0018177A" w:rsidRPr="002D4BFD" w14:paraId="78CED4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66F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6FC6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ein paar Rollen mitgebracht. Die schicke ich dir jetzt gleich in den Chat rein.</w:t>
            </w:r>
          </w:p>
        </w:tc>
      </w:tr>
      <w:tr w:rsidR="0018177A" w:rsidRPr="002D4BFD" w14:paraId="3468F2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F5DF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5430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[0:06:45.5]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du kannst mir sagen, ob diese Rollen in diesem Entscheidungsprozess </w:t>
            </w:r>
          </w:p>
        </w:tc>
      </w:tr>
      <w:tr w:rsidR="0018177A" w:rsidRPr="002D4BFD" w14:paraId="6BC1A4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CB3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AB3D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involviert waren. Oder ob es vielleicht auch andere Rollen gibt, gab.</w:t>
            </w:r>
          </w:p>
        </w:tc>
      </w:tr>
      <w:tr w:rsidR="0018177A" w:rsidRPr="002D4BFD" w14:paraId="5E5C96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16E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0EF4" w14:textId="4E9CD0A1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[0:06:54.3]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Entscheidungsträger. Gut, das ja, das wäre ich gewesen. Also, das ist </w:t>
            </w:r>
          </w:p>
        </w:tc>
      </w:tr>
      <w:tr w:rsidR="0018177A" w:rsidRPr="002D4BFD" w14:paraId="6BF992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9A1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AC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derjenige, der die Entscheidung trifft, oder?</w:t>
            </w:r>
          </w:p>
        </w:tc>
      </w:tr>
      <w:tr w:rsidR="0018177A" w:rsidRPr="002D4BFD" w14:paraId="1F2791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B55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0974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[0:07:07.3]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genau.</w:t>
            </w:r>
          </w:p>
        </w:tc>
      </w:tr>
      <w:tr w:rsidR="0018177A" w:rsidRPr="002D4BFD" w14:paraId="4B6D30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307C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E1DE2" w14:textId="264A680C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[0:07:08.3]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Zu Entscheidungsgremium, das ist nicht </w:t>
            </w:r>
            <w:proofErr w:type="gramStart"/>
            <w:r w:rsidRPr="002D4BFD">
              <w:rPr>
                <w:rFonts w:ascii="Arial" w:eastAsia="Arial" w:hAnsi="Arial" w:cs="Arial"/>
                <w:color w:val="000000"/>
              </w:rPr>
              <w:t>eine offizielle Gremium</w:t>
            </w:r>
            <w:proofErr w:type="gramEnd"/>
            <w:r w:rsidRPr="002D4BFD">
              <w:rPr>
                <w:rFonts w:ascii="Arial" w:eastAsia="Arial" w:hAnsi="Arial" w:cs="Arial"/>
                <w:color w:val="000000"/>
              </w:rPr>
              <w:t xml:space="preserve">, aber </w:t>
            </w:r>
          </w:p>
        </w:tc>
      </w:tr>
      <w:tr w:rsidR="0018177A" w:rsidRPr="002D4BFD" w14:paraId="2DB27C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E8B6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4AE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natürlich diskutieren wir zwischen den unserem Team. Und das ist das Gleiche wie </w:t>
            </w:r>
          </w:p>
        </w:tc>
      </w:tr>
      <w:tr w:rsidR="0018177A" w:rsidRPr="002D4BFD" w14:paraId="245861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FE42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D64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das Analyseteam.</w:t>
            </w:r>
          </w:p>
        </w:tc>
      </w:tr>
      <w:tr w:rsidR="0018177A" w:rsidRPr="002D4BFD" w14:paraId="10C188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03F5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F2C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[0:07:16.7]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das / Ich muss gerade noch mal fragen beim Thema Team. Wer ist für dich </w:t>
            </w:r>
          </w:p>
        </w:tc>
      </w:tr>
      <w:tr w:rsidR="0018177A" w:rsidRPr="002D4BFD" w14:paraId="25E68A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458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0DC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alles im Team mit dabei? Ist das das  EUSMAT-Team? Oder sind das auch die </w:t>
            </w:r>
          </w:p>
        </w:tc>
      </w:tr>
      <w:tr w:rsidR="0018177A" w:rsidRPr="002D4BFD" w14:paraId="35E095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D46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119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anderen?</w:t>
            </w:r>
          </w:p>
        </w:tc>
      </w:tr>
      <w:tr w:rsidR="0018177A" w:rsidRPr="002D4BFD" w14:paraId="15BB45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7AEB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EC7E" w14:textId="3122048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[0:07:25.9]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Genau, das EUSMAT-Team. (unverständlich)  EUSMAT-Team, war nur / Also, nur </w:t>
            </w:r>
          </w:p>
        </w:tc>
      </w:tr>
      <w:tr w:rsidR="0018177A" w:rsidRPr="002D4BFD" w14:paraId="1CC033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E99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B8B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EUSMAT-Team, das bei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wir,die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drei Personen, die in EUSMAT arbeiten. Wir haben </w:t>
            </w:r>
          </w:p>
        </w:tc>
      </w:tr>
      <w:tr w:rsidR="0018177A" w:rsidRPr="002D4BFD" w14:paraId="1F0FE0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283D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737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auch von die Beschaffungsabteilung. Gut, in diesem Fall war nicht nötig. Aber, </w:t>
            </w:r>
          </w:p>
        </w:tc>
      </w:tr>
      <w:tr w:rsidR="0018177A" w:rsidRPr="002D4BFD" w14:paraId="661198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EB5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6C6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trotzdem wäre auch eine wichtige Punkt, wenn wir was beantragen, oder kaufen. </w:t>
            </w:r>
          </w:p>
        </w:tc>
      </w:tr>
      <w:tr w:rsidR="0018177A" w:rsidRPr="002D4BFD" w14:paraId="483B8A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A852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09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Dann müssen wir die Beschaffungsabteilung der Universität involvieren.</w:t>
            </w:r>
          </w:p>
        </w:tc>
      </w:tr>
      <w:tr w:rsidR="0018177A" w:rsidRPr="002D4BFD" w14:paraId="391713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8C2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27BE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Beratungsteam wäre in diesem Fall, diese andere Studiengang, die uns empfohlen </w:t>
            </w:r>
          </w:p>
        </w:tc>
      </w:tr>
      <w:tr w:rsidR="0018177A" w:rsidRPr="002D4BFD" w14:paraId="108175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6C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C0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haben.</w:t>
            </w:r>
          </w:p>
        </w:tc>
      </w:tr>
      <w:tr w:rsidR="0018177A" w:rsidRPr="002D4BFD" w14:paraId="22E6FA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A57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E11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Diese andere Firma, weil da haben wir auch über ihre Erfahrung gefragt. Das war </w:t>
            </w:r>
          </w:p>
        </w:tc>
      </w:tr>
      <w:tr w:rsidR="0018177A" w:rsidRPr="002D4BFD" w14:paraId="1EE14C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888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909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sehr nützlich.</w:t>
            </w:r>
          </w:p>
        </w:tc>
      </w:tr>
      <w:tr w:rsidR="0018177A" w:rsidRPr="002D4BFD" w14:paraId="3ABF9F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400D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DFB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Gut, Entscheider, dann letztendlich/ Gut, wir haben das in dem Team entschieden, </w:t>
            </w:r>
          </w:p>
        </w:tc>
      </w:tr>
      <w:tr w:rsidR="0018177A" w:rsidRPr="002D4BFD" w14:paraId="47027E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525A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F22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diese Fall.</w:t>
            </w:r>
          </w:p>
        </w:tc>
      </w:tr>
      <w:tr w:rsidR="0018177A" w:rsidRPr="002D4BFD" w14:paraId="230533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F72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910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[0:08:14.6]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Also, ich stelle gerade fest, weil ich habe einen Fehler gemacht. </w:t>
            </w:r>
          </w:p>
        </w:tc>
      </w:tr>
      <w:tr w:rsidR="0018177A" w:rsidRPr="002D4BFD" w14:paraId="40B1EB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2E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6D90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Weil ich habe gedacht, dass ihr,  als ihr diese Entscheidung habt, dass das ein </w:t>
            </w:r>
          </w:p>
        </w:tc>
      </w:tr>
      <w:tr w:rsidR="0018177A" w:rsidRPr="002D4BFD" w14:paraId="0AAC0C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DA2F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36B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internationales Team ist. Ich muss irgendeine Entscheidung haben, die </w:t>
            </w:r>
          </w:p>
        </w:tc>
      </w:tr>
      <w:tr w:rsidR="0018177A" w:rsidRPr="002D4BFD" w14:paraId="7A7FE8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049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04B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international ist. Die wir dann durchdeklinieren können.</w:t>
            </w:r>
          </w:p>
        </w:tc>
      </w:tr>
      <w:tr w:rsidR="0018177A" w:rsidRPr="002D4BFD" w14:paraId="15FE36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981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8BFD" w14:textId="75E35479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[0:08:32.1]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betrifft auch </w:t>
            </w:r>
            <w:proofErr w:type="gramStart"/>
            <w:r w:rsidRPr="002D4BFD">
              <w:rPr>
                <w:rFonts w:ascii="Arial" w:eastAsia="Arial" w:hAnsi="Arial" w:cs="Arial"/>
                <w:color w:val="000000"/>
              </w:rPr>
              <w:t>die Partners</w:t>
            </w:r>
            <w:proofErr w:type="gramEnd"/>
            <w:r w:rsidRPr="002D4BFD">
              <w:rPr>
                <w:rFonts w:ascii="Arial" w:eastAsia="Arial" w:hAnsi="Arial" w:cs="Arial"/>
                <w:color w:val="000000"/>
              </w:rPr>
              <w:t xml:space="preserve">. Aber wir haben die nicht involviert in den </w:t>
            </w:r>
          </w:p>
        </w:tc>
      </w:tr>
      <w:tr w:rsidR="0018177A" w:rsidRPr="002D4BFD" w14:paraId="4C5AD7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46C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75A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Gespräche. Also, in diesem Fall haben wir das selbst entschieden, bei uns.</w:t>
            </w:r>
          </w:p>
        </w:tc>
      </w:tr>
      <w:tr w:rsidR="0018177A" w:rsidRPr="002D4BFD" w14:paraId="4143B3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3D9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A13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[0:08:45.2]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Nein, weil ich / Also, was mir wichtig ist. Ich brauche eine </w:t>
            </w:r>
          </w:p>
        </w:tc>
      </w:tr>
      <w:tr w:rsidR="0018177A" w:rsidRPr="002D4BFD" w14:paraId="747C21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72D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A28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Entscheidung, wo auch die internationalen Partner involvieret sind, sonst kann </w:t>
            </w:r>
          </w:p>
        </w:tc>
      </w:tr>
      <w:tr w:rsidR="0018177A" w:rsidRPr="002D4BFD" w14:paraId="34CD20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8D9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0FC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ich das nicht verwenden. Und dann ist das sehr schade, weil / Genau, ich / </w:t>
            </w:r>
          </w:p>
        </w:tc>
      </w:tr>
      <w:tr w:rsidR="0018177A" w:rsidRPr="002D4BFD" w14:paraId="56B6E5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04D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0526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[0:08:57.4]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 dann (unverständlich) </w:t>
            </w:r>
          </w:p>
        </w:tc>
      </w:tr>
      <w:tr w:rsidR="0018177A" w:rsidRPr="002D4BFD" w14:paraId="6B3CE5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318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E2AE" w14:textId="244E576D" w:rsidR="0018177A" w:rsidRPr="002D4BFD" w:rsidRDefault="002D4BFD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color w:val="000000"/>
              </w:rPr>
              <w:t xml:space="preserve"> Oder wäre </w:t>
            </w:r>
            <w:proofErr w:type="gramStart"/>
            <w:r w:rsidR="00BA24FA" w:rsidRPr="002D4BFD">
              <w:rPr>
                <w:rFonts w:ascii="Arial" w:eastAsia="Arial" w:hAnsi="Arial" w:cs="Arial"/>
                <w:color w:val="000000"/>
              </w:rPr>
              <w:t>die andere Beispiel</w:t>
            </w:r>
            <w:proofErr w:type="gramEnd"/>
            <w:r w:rsidR="00BA24FA" w:rsidRPr="002D4BFD">
              <w:rPr>
                <w:rFonts w:ascii="Arial" w:eastAsia="Arial" w:hAnsi="Arial" w:cs="Arial"/>
                <w:color w:val="000000"/>
              </w:rPr>
              <w:t xml:space="preserve"> besser?</w:t>
            </w:r>
          </w:p>
        </w:tc>
      </w:tr>
      <w:tr w:rsidR="0018177A" w:rsidRPr="002D4BFD" w14:paraId="38291B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3E9B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227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[0:08:58.8]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Aber / Ist das? / Also dann, dann wäre doch die Entscheidung vielleicht </w:t>
            </w:r>
          </w:p>
        </w:tc>
      </w:tr>
      <w:tr w:rsidR="0018177A" w:rsidRPr="002D4BFD" w14:paraId="71569A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49C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797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diese Partner zu nehmen besser, oder? / </w:t>
            </w:r>
          </w:p>
        </w:tc>
      </w:tr>
      <w:tr w:rsidR="0018177A" w:rsidRPr="002D4BFD" w14:paraId="6245B0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631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15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Wir brauchen irgendwas, was mit internationalen Partnern ist und während AMASE, </w:t>
            </w:r>
          </w:p>
        </w:tc>
      </w:tr>
      <w:tr w:rsidR="0018177A" w:rsidRPr="002D4BFD" w14:paraId="1E420C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8722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F29C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während der Pandemie, so rum (lacht).</w:t>
            </w:r>
          </w:p>
        </w:tc>
      </w:tr>
      <w:tr w:rsidR="0018177A" w:rsidRPr="002D4BFD" w14:paraId="58401A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BBE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7819" w14:textId="0598141A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[0:09:13.6]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 Und während der Pandemie? Uff. Was haben wir während der Pandemie </w:t>
            </w:r>
          </w:p>
        </w:tc>
      </w:tr>
      <w:tr w:rsidR="0018177A" w:rsidRPr="002D4BFD" w14:paraId="377043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665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B11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entschieden? (...)</w:t>
            </w:r>
          </w:p>
        </w:tc>
      </w:tr>
      <w:tr w:rsidR="0018177A" w:rsidRPr="002D4BFD" w14:paraId="23540A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DF96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C48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[0:09:23.4]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weil mein Ziel ist es ja zu sehen, wie der Entscheidungsprozess sich </w:t>
            </w:r>
          </w:p>
        </w:tc>
      </w:tr>
      <w:tr w:rsidR="0018177A" w:rsidRPr="002D4BFD" w14:paraId="589D2F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031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34F1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verändert hat. Und das kann ich ja nur, wenn ich weiß was gerade läuft.</w:t>
            </w:r>
          </w:p>
        </w:tc>
      </w:tr>
      <w:tr w:rsidR="0018177A" w:rsidRPr="002D4BFD" w14:paraId="0268C6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C78F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79E3" w14:textId="7F9C884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[0:09:32.6]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Was haben wir entschieden? Gut, wir entscheiden über die Auswahl von der </w:t>
            </w:r>
          </w:p>
        </w:tc>
      </w:tr>
      <w:tr w:rsidR="0018177A" w:rsidRPr="002D4BFD" w14:paraId="54213F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3FC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3E5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Studenten. Das sind nicht / Ob das ist eine richtige Entscheidung. Also, klar da </w:t>
            </w:r>
          </w:p>
        </w:tc>
      </w:tr>
      <w:tr w:rsidR="0018177A" w:rsidRPr="002D4BFD" w14:paraId="4E0796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B3EC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D7C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muss man entweder diese Student oder die andere Student / Aber da hat sich gar </w:t>
            </w:r>
          </w:p>
        </w:tc>
      </w:tr>
      <w:tr w:rsidR="0018177A" w:rsidRPr="002D4BFD" w14:paraId="648769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58F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567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nicht geändert, weil wir arbeiten sowieso in Distanz letztendlich. Wir haben </w:t>
            </w:r>
          </w:p>
        </w:tc>
      </w:tr>
      <w:tr w:rsidR="0018177A" w:rsidRPr="002D4BFD" w14:paraId="0F3988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80D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9FA7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nicht / Gut, kann man auch sagen / Also, die Entscheidung, wie wir die </w:t>
            </w:r>
          </w:p>
        </w:tc>
      </w:tr>
      <w:tr w:rsidR="0018177A" w:rsidRPr="002D4BFD" w14:paraId="4168BF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66EF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AB5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Stipendien entschieden haben, weil das hatten wir früher immer in einem Treffen </w:t>
            </w:r>
          </w:p>
        </w:tc>
      </w:tr>
      <w:tr w:rsidR="0018177A" w:rsidRPr="002D4BFD" w14:paraId="716801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553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309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gemacht hier in Saarbrücken. Und dieses Mal konnten wir das nicht machen.</w:t>
            </w:r>
          </w:p>
        </w:tc>
      </w:tr>
      <w:tr w:rsidR="0018177A" w:rsidRPr="002D4BFD" w14:paraId="1C108E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B28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FE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[0:10:12.5]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Ah, okay.</w:t>
            </w:r>
          </w:p>
        </w:tc>
      </w:tr>
      <w:tr w:rsidR="0018177A" w:rsidRPr="002D4BFD" w14:paraId="18A850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1041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669C" w14:textId="18CF4A4C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[0:10:13.8]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das hat früher /und wir bekommen die Bewerbungen von den Studenten. </w:t>
            </w:r>
          </w:p>
        </w:tc>
      </w:tr>
      <w:tr w:rsidR="0018177A" w:rsidRPr="002D4BFD" w14:paraId="048E3D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90D5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BEC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Jeder sieht sich die Bewerbungen an. Gibt es ein Ranking. Und dann kommen wir </w:t>
            </w:r>
          </w:p>
        </w:tc>
      </w:tr>
      <w:tr w:rsidR="0018177A" w:rsidRPr="002D4BFD" w14:paraId="1462E0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62B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5B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alle zusammen. Und dann diskutieren wir hier in unsere Gespräche, also unsere </w:t>
            </w:r>
          </w:p>
        </w:tc>
      </w:tr>
      <w:tr w:rsidR="0018177A" w:rsidRPr="002D4BFD" w14:paraId="074FAD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410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85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Treffen, welche Studenten für die Stipendien gewählt werden.</w:t>
            </w:r>
          </w:p>
        </w:tc>
      </w:tr>
      <w:tr w:rsidR="0018177A" w:rsidRPr="002D4BFD" w14:paraId="3C28EE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BAB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97E8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[0:10:35.5]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Ja, weil daran erinnere ich mich nämlich noch, dass / Ich glaub damals </w:t>
            </w:r>
          </w:p>
        </w:tc>
      </w:tr>
      <w:tr w:rsidR="0018177A" w:rsidRPr="002D4BFD" w14:paraId="05570B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663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324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war doch / Wie heißt er?  Markus aus Schweden war doch da gewesen. Und /</w:t>
            </w:r>
          </w:p>
        </w:tc>
      </w:tr>
      <w:tr w:rsidR="0018177A" w:rsidRPr="002D4BFD" w14:paraId="160500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570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8F36" w14:textId="41EDE388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[0:10:45.5]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Markus (unverständlich) ,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Lernart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Lernart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und Mark (unverständlich) und </w:t>
            </w:r>
          </w:p>
        </w:tc>
      </w:tr>
      <w:tr w:rsidR="0018177A" w:rsidRPr="002D4BFD" w14:paraId="2A14A5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A7E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2D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Gabi.</w:t>
            </w:r>
          </w:p>
        </w:tc>
      </w:tr>
      <w:tr w:rsidR="0018177A" w:rsidRPr="002D4BFD" w14:paraId="12DCA1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6DA7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9A8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[0:10:51.6]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Genau, daran erinnere ich mich nämlich noch. Und also / gab es das /  </w:t>
            </w:r>
          </w:p>
        </w:tc>
      </w:tr>
      <w:tr w:rsidR="0018177A" w:rsidRPr="002D4BFD" w14:paraId="2DEC1B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40D2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EA9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Dieses Treffen / Gab es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dass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dann online dieses Jahr? Oder wie war das?</w:t>
            </w:r>
          </w:p>
        </w:tc>
      </w:tr>
      <w:tr w:rsidR="0018177A" w:rsidRPr="002D4BFD" w14:paraId="528082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12D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AE719" w14:textId="28B2F0C1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[0:10:59.1]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Dieses Jahr war das online. Aber klar, das wurde ganz anders vorbereitet </w:t>
            </w:r>
          </w:p>
        </w:tc>
      </w:tr>
      <w:tr w:rsidR="0018177A" w:rsidRPr="002D4BFD" w14:paraId="7717CC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883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92B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müssen.</w:t>
            </w:r>
          </w:p>
        </w:tc>
      </w:tr>
      <w:tr w:rsidR="0018177A" w:rsidRPr="002D4BFD" w14:paraId="6098DB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82F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D7D9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[0:11:04.3]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dann lass uns doch darüber sprechen, weil ich glaube, dass passt doch </w:t>
            </w:r>
          </w:p>
        </w:tc>
      </w:tr>
      <w:tr w:rsidR="0018177A" w:rsidRPr="002D4BFD" w14:paraId="0EBF0D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692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2499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dann ganz gut.</w:t>
            </w:r>
          </w:p>
        </w:tc>
      </w:tr>
      <w:tr w:rsidR="0018177A" w:rsidRPr="002D4BFD" w14:paraId="76CA8D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4FD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AFE4" w14:textId="4BAC4A6D" w:rsidR="0018177A" w:rsidRPr="002D4BFD" w:rsidRDefault="002D4BFD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18177A" w:rsidRPr="002D4BFD" w14:paraId="47D00F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9D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1B5A" w14:textId="1C044E16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[0:11:07.9]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passt besser. Weil da gibt es einen Vergleich wie früher und jetzt.</w:t>
            </w:r>
          </w:p>
        </w:tc>
      </w:tr>
      <w:tr w:rsidR="0018177A" w:rsidRPr="002D4BFD" w14:paraId="702433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905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F87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[0:11:11.6]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Dann gucken wir uns gerade noch mal ganz kurz die Rollen an. Also, wer </w:t>
            </w:r>
          </w:p>
        </w:tc>
      </w:tr>
      <w:tr w:rsidR="0018177A" w:rsidRPr="002D4BFD" w14:paraId="1B18D5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936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BD6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ist denn da der Entscheidungsträger?</w:t>
            </w:r>
          </w:p>
        </w:tc>
      </w:tr>
      <w:tr w:rsidR="0018177A" w:rsidRPr="002D4BFD" w14:paraId="1C5DA8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71F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49539" w14:textId="320CC83F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[0:11:18.2]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Entscheidungsträger sind das Steering Committee. Also, die / Es gibt ein </w:t>
            </w:r>
          </w:p>
        </w:tc>
      </w:tr>
      <w:tr w:rsidR="0018177A" w:rsidRPr="002D4BFD" w14:paraId="7220BE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3621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E95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Committee mit ein Person pro Universität.</w:t>
            </w:r>
          </w:p>
        </w:tc>
      </w:tr>
      <w:tr w:rsidR="0018177A" w:rsidRPr="002D4BFD" w14:paraId="50E25C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8F7E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77F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[0:11:26.9]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/</w:t>
            </w:r>
          </w:p>
        </w:tc>
      </w:tr>
      <w:tr w:rsidR="0018177A" w:rsidRPr="002D4BFD" w14:paraId="2BB44A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AE8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8E34A" w14:textId="3184C28F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[0:11:29.3]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ist eigentlich ein Gremium, letztendlich, ja.</w:t>
            </w:r>
          </w:p>
        </w:tc>
      </w:tr>
      <w:tr w:rsidR="0018177A" w:rsidRPr="002D4BFD" w14:paraId="4ED98B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387E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7E7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[0:11:30.7]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Und die sind auch alle /  Die haben alle die gleichen Stimmen, ne?</w:t>
            </w:r>
          </w:p>
        </w:tc>
      </w:tr>
      <w:tr w:rsidR="0018177A" w:rsidRPr="002D4BFD" w14:paraId="4375FD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2D7E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B27B" w14:textId="2D940B98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[0:11:34.0]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Genau.</w:t>
            </w:r>
          </w:p>
        </w:tc>
      </w:tr>
      <w:tr w:rsidR="0018177A" w:rsidRPr="002D4BFD" w14:paraId="5E37B6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5D5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B40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[0:11:35.7]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Gibt es irgendein Team, das da das Ganze vorbereitet? Oder /</w:t>
            </w:r>
          </w:p>
        </w:tc>
      </w:tr>
      <w:tr w:rsidR="0018177A" w:rsidRPr="002D4BFD" w14:paraId="0BECEE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E35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44E4E" w14:textId="089BCFA5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[0:11:42.2]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ja. Das EUSMAT-Team macht eine Vorbereitung. Das heißt, prüft in erster </w:t>
            </w:r>
          </w:p>
        </w:tc>
      </w:tr>
      <w:tr w:rsidR="0018177A" w:rsidRPr="002D4BFD" w14:paraId="642DB9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B81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4EF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Instanz die Bewerbungen. Aber danach werden die Bewerbungen geschickt an den </w:t>
            </w:r>
          </w:p>
        </w:tc>
      </w:tr>
      <w:tr w:rsidR="0018177A" w:rsidRPr="002D4BFD" w14:paraId="117959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11B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E4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jeweiligen Unis. Und dann jede Person, die in diesem Gremium ist prüft, seiner </w:t>
            </w:r>
          </w:p>
        </w:tc>
      </w:tr>
      <w:tr w:rsidR="0018177A" w:rsidRPr="002D4BFD" w14:paraId="34F51A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6B0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89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Zeit die Bewerbungen.</w:t>
            </w:r>
          </w:p>
        </w:tc>
      </w:tr>
      <w:tr w:rsidR="0018177A" w:rsidRPr="002D4BFD" w14:paraId="374946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A69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47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[0:11:59.9]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Gibt es irgendjemanden, der eine oder ein Team, der eine beratende Funktion </w:t>
            </w:r>
          </w:p>
        </w:tc>
      </w:tr>
      <w:tr w:rsidR="0018177A" w:rsidRPr="002D4BFD" w14:paraId="4DF659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F3C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384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hat?</w:t>
            </w:r>
          </w:p>
        </w:tc>
      </w:tr>
      <w:tr w:rsidR="0018177A" w:rsidRPr="002D4BFD" w14:paraId="38ED66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A55B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7964A" w14:textId="4300240A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[0:12:06.2]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Zum Beispiel für die Bewerber, die aus Argentinien kommen, haben wir so </w:t>
            </w:r>
          </w:p>
        </w:tc>
      </w:tr>
      <w:tr w:rsidR="0018177A" w:rsidRPr="002D4BFD" w14:paraId="08CB58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28E5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0C8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Professoren in Argentinien, die selbst Interviews führen mit den Studenten und </w:t>
            </w:r>
          </w:p>
        </w:tc>
      </w:tr>
      <w:tr w:rsidR="0018177A" w:rsidRPr="002D4BFD" w14:paraId="16A818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A45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240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uns Informationen schicken. Und sagen, "Okay, diese Student ist besser als die </w:t>
            </w:r>
          </w:p>
        </w:tc>
      </w:tr>
      <w:tr w:rsidR="0018177A" w:rsidRPr="002D4BFD" w14:paraId="66CBCB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CD95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F79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andere" oder "Meiner Meinung nach der ist besser als die andere"/ Erstellen </w:t>
            </w:r>
          </w:p>
        </w:tc>
      </w:tr>
      <w:tr w:rsidR="0018177A" w:rsidRPr="002D4BFD" w14:paraId="4E3549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D5D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37BE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selbst so ein Ranking. Und die nehmen wir als Beratung. Aber nichts / Es ist </w:t>
            </w:r>
          </w:p>
        </w:tc>
      </w:tr>
      <w:tr w:rsidR="0018177A" w:rsidRPr="002D4BFD" w14:paraId="7B7FCC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B55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9DC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kein Muss sozusagen. Dann entscheiden wir sowieso selbst. Aber wir beachten, was </w:t>
            </w:r>
          </w:p>
        </w:tc>
      </w:tr>
      <w:tr w:rsidR="0018177A" w:rsidRPr="002D4BFD" w14:paraId="34B649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F486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88EA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sie sagen.</w:t>
            </w:r>
          </w:p>
        </w:tc>
      </w:tr>
      <w:tr w:rsidR="0018177A" w:rsidRPr="002D4BFD" w14:paraId="3C1797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3E3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1069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[0:12:39.5]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Ich denke, dass wir, also Entscheider, das fallt jetzt weg, weil wir haben </w:t>
            </w:r>
          </w:p>
        </w:tc>
      </w:tr>
      <w:tr w:rsidR="0018177A" w:rsidRPr="002D4BFD" w14:paraId="3BF3EE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C96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278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ja das Entscheidungsgremium.</w:t>
            </w:r>
          </w:p>
        </w:tc>
      </w:tr>
      <w:tr w:rsidR="0018177A" w:rsidRPr="002D4BFD" w14:paraId="1DB53B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79EF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394E" w14:textId="23F078F9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[0:12:46.5]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Genau.</w:t>
            </w:r>
          </w:p>
        </w:tc>
      </w:tr>
      <w:tr w:rsidR="0018177A" w:rsidRPr="002D4BFD" w14:paraId="0D41F5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B97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9B1A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[0:12:47.5]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Zu den Vorbereitern, wen, wenn würdest du dazu zählen?</w:t>
            </w:r>
          </w:p>
        </w:tc>
      </w:tr>
      <w:tr w:rsidR="0018177A" w:rsidRPr="002D4BFD" w14:paraId="56BB0F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ED2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F2C16" w14:textId="3505458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[0:12:50.9]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Also, in diesem Fall habe ich selbst viel vorbereitet für diese </w:t>
            </w:r>
          </w:p>
        </w:tc>
      </w:tr>
      <w:tr w:rsidR="0018177A" w:rsidRPr="002D4BFD" w14:paraId="7AAE7B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195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449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Entscheidungen, weil anders als in Präsenz, musste ich zum Beispiel eine Tabelle </w:t>
            </w:r>
          </w:p>
        </w:tc>
      </w:tr>
      <w:tr w:rsidR="0018177A" w:rsidRPr="002D4BFD" w14:paraId="25A4A0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094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73E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erstellen im Voraus. Und dann die Möglichkeiten / Also, früher hätten wir gesagt,</w:t>
            </w:r>
          </w:p>
        </w:tc>
      </w:tr>
      <w:tr w:rsidR="0018177A" w:rsidRPr="002D4BFD" w14:paraId="0554DE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A1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D88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 (unverständlich) wir an eine Tafel geschrieben. Und alles irgendwie geregelt. </w:t>
            </w:r>
          </w:p>
        </w:tc>
      </w:tr>
      <w:tr w:rsidR="0018177A" w:rsidRPr="002D4BFD" w14:paraId="6B6C52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799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7978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Aber jetzt / Dieses Mal habe ich viel mehr Vorarbeiten machen müssen. Dann die </w:t>
            </w:r>
          </w:p>
        </w:tc>
      </w:tr>
      <w:tr w:rsidR="0018177A" w:rsidRPr="002D4BFD" w14:paraId="55E261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B1F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5AA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den Ranking von den jeweiligen Universitäten holen schon eine Art, erstellt </w:t>
            </w:r>
          </w:p>
        </w:tc>
      </w:tr>
      <w:tr w:rsidR="0018177A" w:rsidRPr="002D4BFD" w14:paraId="366EE8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514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42A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Stimmungsbild vorbereiten, sagen wir es so.</w:t>
            </w:r>
          </w:p>
        </w:tc>
      </w:tr>
      <w:tr w:rsidR="0018177A" w:rsidRPr="002D4BFD" w14:paraId="6A8D62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601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B3A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Und dann, damit wir nicht ewig diskutieren können, sondern das wir ein bisschen </w:t>
            </w:r>
          </w:p>
        </w:tc>
      </w:tr>
      <w:tr w:rsidR="0018177A" w:rsidRPr="002D4BFD" w14:paraId="78558C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6047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972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schneller  zu dem  / Ja. Und dann gab es immer / Also, die ersten Studenten sind </w:t>
            </w:r>
          </w:p>
        </w:tc>
      </w:tr>
      <w:tr w:rsidR="0018177A" w:rsidRPr="002D4BFD" w14:paraId="03C640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1E2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108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einfach zu entscheiden, aber geht es dann eine Übergangsbereich. Und dann muss </w:t>
            </w:r>
          </w:p>
        </w:tc>
      </w:tr>
      <w:tr w:rsidR="0018177A" w:rsidRPr="002D4BFD" w14:paraId="76832B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862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550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man ganz im Detail gucken für den jeweiligen Studenten.</w:t>
            </w:r>
          </w:p>
        </w:tc>
      </w:tr>
      <w:tr w:rsidR="0018177A" w:rsidRPr="002D4BFD" w14:paraId="695CBE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A00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3695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[0:13:42.6]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Gibt es irgendwelche, sag ich mal,  "Experten" bei euch in diesem, in </w:t>
            </w:r>
          </w:p>
        </w:tc>
      </w:tr>
      <w:tr w:rsidR="0018177A" w:rsidRPr="002D4BFD" w14:paraId="23BB9D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EEF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428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dieser Entscheidungsgruppe?</w:t>
            </w:r>
          </w:p>
        </w:tc>
      </w:tr>
      <w:tr w:rsidR="0018177A" w:rsidRPr="002D4BFD" w14:paraId="48D522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09D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0413" w14:textId="5C2B8435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[0:13:49.6]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gut. Alle sind irgendwie Experten.  Das die auch Professoren sind und </w:t>
            </w:r>
          </w:p>
        </w:tc>
      </w:tr>
      <w:tr w:rsidR="0018177A" w:rsidRPr="002D4BFD" w14:paraId="6D1C82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0DFA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E7F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die /</w:t>
            </w:r>
          </w:p>
        </w:tc>
      </w:tr>
      <w:tr w:rsidR="0018177A" w:rsidRPr="002D4BFD" w14:paraId="0A7688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F3E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3E0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[0:13:55.3]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Stopp, stopp!</w:t>
            </w:r>
          </w:p>
        </w:tc>
      </w:tr>
      <w:tr w:rsidR="0018177A" w:rsidRPr="002D4BFD" w14:paraId="4D6D15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CCE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B2ED" w14:textId="04CBB176" w:rsidR="0018177A" w:rsidRPr="002D4BFD" w:rsidRDefault="002D4BFD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color w:val="000000"/>
              </w:rPr>
              <w:t xml:space="preserve"> Studenten</w:t>
            </w:r>
          </w:p>
        </w:tc>
      </w:tr>
      <w:tr w:rsidR="0018177A" w:rsidRPr="002D4BFD" w14:paraId="557D62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EB1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E9E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[0:13:56.1]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Ich glaube (unverständlich) </w:t>
            </w:r>
          </w:p>
        </w:tc>
      </w:tr>
      <w:tr w:rsidR="0018177A" w:rsidRPr="002D4BFD" w14:paraId="0DD058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179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DD4C" w14:textId="2B0E62DE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[0:13:56.7]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Wie bitte?</w:t>
            </w:r>
          </w:p>
        </w:tc>
      </w:tr>
      <w:tr w:rsidR="0018177A" w:rsidRPr="002D4BFD" w14:paraId="4CBE07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EAF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A16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[0:13:58.3]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Flavio (unverständlich) Es tut mir so leid, du wurdest einmal unterbrochen. </w:t>
            </w:r>
          </w:p>
        </w:tc>
      </w:tr>
      <w:tr w:rsidR="0018177A" w:rsidRPr="002D4BFD" w14:paraId="4152FA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4F3A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260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Und /</w:t>
            </w:r>
          </w:p>
        </w:tc>
      </w:tr>
      <w:tr w:rsidR="0018177A" w:rsidRPr="002D4BFD" w14:paraId="2C79DE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464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0CD4" w14:textId="5CD9F20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[0:14:02.8]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Achso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18177A" w:rsidRPr="002D4BFD" w14:paraId="1B2B8C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66A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2F9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[0:14:03.2]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Ich habe nur die Hälfte des Satzes mitbekommen.</w:t>
            </w:r>
          </w:p>
        </w:tc>
      </w:tr>
      <w:tr w:rsidR="0018177A" w:rsidRPr="002D4BFD" w14:paraId="4E5EBC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D98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42F7E" w14:textId="494929C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[0:14:05.6]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Ich meine, dass alles sind Experten, weil alles sind ja Professoren an die </w:t>
            </w:r>
          </w:p>
        </w:tc>
      </w:tr>
      <w:tr w:rsidR="0018177A" w:rsidRPr="002D4BFD" w14:paraId="7F4DBC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74DB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696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Unis. Aber nicht alle kennen die Bildungssysteme der verschiedenen Länder, wo </w:t>
            </w:r>
          </w:p>
        </w:tc>
      </w:tr>
      <w:tr w:rsidR="0018177A" w:rsidRPr="002D4BFD" w14:paraId="6B1480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3F5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CEE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Studenten kommen. Von daher/ Also ja, die sind Experten. Aber braucht man </w:t>
            </w:r>
          </w:p>
        </w:tc>
      </w:tr>
      <w:tr w:rsidR="0018177A" w:rsidRPr="002D4BFD" w14:paraId="4DB648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DFC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ECDB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immer andere Meinungen sozusagen. Oder andere Leute, die auch sich kennen. Und </w:t>
            </w:r>
          </w:p>
        </w:tc>
      </w:tr>
      <w:tr w:rsidR="0018177A" w:rsidRPr="002D4BFD" w14:paraId="301F36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EBF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F09F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in diese Fall, zum Beispiel Argentinien. Das kann man sagen, "Okay, ich wäre </w:t>
            </w:r>
          </w:p>
        </w:tc>
      </w:tr>
      <w:tr w:rsidR="0018177A" w:rsidRPr="002D4BFD" w14:paraId="03EBA1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B14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019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dann Experte für die Bildungssystem in Argentinien oder in Südamerika". Und dann </w:t>
            </w:r>
          </w:p>
        </w:tc>
      </w:tr>
      <w:tr w:rsidR="0018177A" w:rsidRPr="002D4BFD" w14:paraId="06AC40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D65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EA3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gibt es andere, die ein bisschen mehr kennen, wie die Lage ist in Frankreich </w:t>
            </w:r>
          </w:p>
        </w:tc>
      </w:tr>
      <w:tr w:rsidR="0018177A" w:rsidRPr="002D4BFD" w14:paraId="23BF06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B39B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EB5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oder in Nordafrika zum Beispiel. Oder wenn Leute aus Nordafrika kommen, dann ist </w:t>
            </w:r>
          </w:p>
        </w:tc>
      </w:tr>
      <w:tr w:rsidR="0018177A" w:rsidRPr="002D4BFD" w14:paraId="68CD49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4F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79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unsere französische Kollege, die mehr Input gibt, weil er kennt das besser. usw. </w:t>
            </w:r>
          </w:p>
        </w:tc>
      </w:tr>
      <w:tr w:rsidR="0018177A" w:rsidRPr="002D4BFD" w14:paraId="67BFF2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B0CC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9C1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Und so verteilen wir uns (unverständlich).</w:t>
            </w:r>
          </w:p>
        </w:tc>
      </w:tr>
      <w:tr w:rsidR="0018177A" w:rsidRPr="002D4BFD" w14:paraId="06442A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F7A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B4B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[0:14:53.9]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Ah, okay. (unverständlich) Und, wer ist der Umsetzer? Wer kommuniziert </w:t>
            </w:r>
          </w:p>
        </w:tc>
      </w:tr>
      <w:tr w:rsidR="0018177A" w:rsidRPr="002D4BFD" w14:paraId="0A0069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A0B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E49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diese Entscheidung?</w:t>
            </w:r>
          </w:p>
        </w:tc>
      </w:tr>
      <w:tr w:rsidR="0018177A" w:rsidRPr="002D4BFD" w14:paraId="30D7DA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7A2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C24AD" w14:textId="617D6A15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[0:15:00.6]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Wir selbst. Also, als Team EUSMAT. Dann / Also, wir entscheiden das in das </w:t>
            </w:r>
          </w:p>
        </w:tc>
      </w:tr>
      <w:tr w:rsidR="0018177A" w:rsidRPr="002D4BFD" w14:paraId="4E9F2F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384C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780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Meeting. Und dann wird dann noch mal protokolliert und dann jeweilige Partners </w:t>
            </w:r>
          </w:p>
        </w:tc>
      </w:tr>
      <w:tr w:rsidR="0018177A" w:rsidRPr="002D4BFD" w14:paraId="5C4BA2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161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4F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informiert wie dann alles / Wie diese Liste sind und wie alles gemacht wurde. </w:t>
            </w:r>
          </w:p>
        </w:tc>
      </w:tr>
      <w:tr w:rsidR="0018177A" w:rsidRPr="002D4BFD" w14:paraId="08326C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598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B8E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Aber das ist im Rahmen des Projektes. In der Regel macht man immer bei diesen </w:t>
            </w:r>
          </w:p>
        </w:tc>
      </w:tr>
      <w:tr w:rsidR="0018177A" w:rsidRPr="002D4BFD" w14:paraId="48873C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2EBF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362F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Treffen ein Protokoll. Und dann wird dann weiter geschickt. Und die können </w:t>
            </w:r>
          </w:p>
        </w:tc>
      </w:tr>
      <w:tr w:rsidR="0018177A" w:rsidRPr="002D4BFD" w14:paraId="18CE09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AD8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EDB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natürlich ihre Rückmeldung geben, wenn etwas falsch dargestellt wird oder nicht.</w:t>
            </w:r>
          </w:p>
        </w:tc>
      </w:tr>
      <w:tr w:rsidR="0018177A" w:rsidRPr="002D4BFD" w14:paraId="5B6FC3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598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D0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[0:15:32.2]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Zum Thema Protokoll. Hat sich dieses Jahr irgendetwas geändert am </w:t>
            </w:r>
          </w:p>
        </w:tc>
      </w:tr>
      <w:tr w:rsidR="0018177A" w:rsidRPr="002D4BFD" w14:paraId="4D8615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A16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63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Protokoll? Wie man das verfasst und / Oder wer das schreibt?  Oder wie das </w:t>
            </w:r>
          </w:p>
        </w:tc>
      </w:tr>
      <w:tr w:rsidR="0018177A" w:rsidRPr="002D4BFD" w14:paraId="56B8B0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43F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131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aussieht?</w:t>
            </w:r>
          </w:p>
        </w:tc>
      </w:tr>
      <w:tr w:rsidR="0018177A" w:rsidRPr="002D4BFD" w14:paraId="386453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8B87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27B0" w14:textId="0A3D565A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[0:15:42.5]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Nein, das ist, das ist mehr oder weniger das Gleiche. Also, im Prinzip sind </w:t>
            </w:r>
          </w:p>
        </w:tc>
      </w:tr>
      <w:tr w:rsidR="0018177A" w:rsidRPr="002D4BFD" w14:paraId="5984DD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1553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1CD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jeder unsere Stimmen, die Teilnehmer, zwei oder drei Personen aus unserem Team, </w:t>
            </w:r>
          </w:p>
        </w:tc>
      </w:tr>
      <w:tr w:rsidR="0018177A" w:rsidRPr="002D4BFD" w14:paraId="7826A6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64B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9E2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/ Jeder macht seine Notizen. Dann einer macht seine erste Version. Dann wird </w:t>
            </w:r>
          </w:p>
        </w:tc>
      </w:tr>
      <w:tr w:rsidR="0018177A" w:rsidRPr="002D4BFD" w14:paraId="273731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59A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9498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das zirkuliert. Und wenn wir intern abstimmen, gibt es ein Protokoll und das wir </w:t>
            </w:r>
          </w:p>
        </w:tc>
      </w:tr>
      <w:tr w:rsidR="0018177A" w:rsidRPr="002D4BFD" w14:paraId="4316E7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43F0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26C0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dann an dem Partners geschickt.</w:t>
            </w:r>
          </w:p>
        </w:tc>
      </w:tr>
      <w:tr w:rsidR="0018177A" w:rsidRPr="002D4BFD" w14:paraId="03A8E7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8A10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5DD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[0:16:05.6]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Gut. Dann können wir jetzt weiter machen. Und zwar ist die nächste </w:t>
            </w:r>
          </w:p>
        </w:tc>
      </w:tr>
      <w:tr w:rsidR="0018177A" w:rsidRPr="002D4BFD" w14:paraId="19244A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B74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125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Frage ja. Wie werden die notwendigen Informationen und die notwendigen Daten </w:t>
            </w:r>
          </w:p>
        </w:tc>
      </w:tr>
      <w:tr w:rsidR="0018177A" w:rsidRPr="002D4BFD" w14:paraId="4445B0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B9F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197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generiert? Das heißt, wenn du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du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jetzt die/ Wenn ihr jetzt die Informationen von </w:t>
            </w:r>
          </w:p>
        </w:tc>
      </w:tr>
      <w:tr w:rsidR="0018177A" w:rsidRPr="002D4BFD" w14:paraId="4FF19B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CF97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7B1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den Bewerbern habt für dieses Stipendium. Ja. Woher nehmt ihr die? Woher kommen </w:t>
            </w:r>
          </w:p>
        </w:tc>
      </w:tr>
      <w:tr w:rsidR="0018177A" w:rsidRPr="002D4BFD" w14:paraId="2B76E6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69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286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die überhaupt? Und /</w:t>
            </w:r>
          </w:p>
        </w:tc>
      </w:tr>
      <w:tr w:rsidR="0018177A" w:rsidRPr="002D4BFD" w14:paraId="19EEE1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4EB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EE9DF" w14:textId="55ECC22B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[0:16:30.4]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das ist ein Bewerbungssystem online. Und dann die Studenten laden ihre </w:t>
            </w:r>
          </w:p>
        </w:tc>
      </w:tr>
      <w:tr w:rsidR="0018177A" w:rsidRPr="002D4BFD" w14:paraId="0A6DA6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F01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9B1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Daten hoch in dieses System mit den ganzen Zeugnisse und so weiter.</w:t>
            </w:r>
          </w:p>
        </w:tc>
      </w:tr>
      <w:tr w:rsidR="0018177A" w:rsidRPr="002D4BFD" w14:paraId="171327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E450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15E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[0:16:40.7]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was macht ihr damit?</w:t>
            </w:r>
          </w:p>
        </w:tc>
      </w:tr>
      <w:tr w:rsidR="0018177A" w:rsidRPr="002D4BFD" w14:paraId="75CD84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7C6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02E9" w14:textId="5140F06E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[0:16:43.3]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 danach wird geprüft, ob alle Informationen da </w:t>
            </w:r>
            <w:proofErr w:type="gramStart"/>
            <w:r w:rsidRPr="002D4BFD">
              <w:rPr>
                <w:rFonts w:ascii="Arial" w:eastAsia="Arial" w:hAnsi="Arial" w:cs="Arial"/>
                <w:color w:val="000000"/>
              </w:rPr>
              <w:t>ist</w:t>
            </w:r>
            <w:proofErr w:type="gramEnd"/>
            <w:r w:rsidRPr="002D4BFD">
              <w:rPr>
                <w:rFonts w:ascii="Arial" w:eastAsia="Arial" w:hAnsi="Arial" w:cs="Arial"/>
                <w:color w:val="000000"/>
              </w:rPr>
              <w:t xml:space="preserve">. Also, das heißt die </w:t>
            </w:r>
          </w:p>
        </w:tc>
      </w:tr>
      <w:tr w:rsidR="0018177A" w:rsidRPr="002D4BFD" w14:paraId="5345A4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A1D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273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verschiedene Zeugnisse, die verschiedene Punkte, die dann zu beachten sind. Und </w:t>
            </w:r>
          </w:p>
        </w:tc>
      </w:tr>
      <w:tr w:rsidR="0018177A" w:rsidRPr="002D4BFD" w14:paraId="1A25DE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FF4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B2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wenn das der Fall ist bzw. das System erkennt, dass sind genug Dokument, wird </w:t>
            </w:r>
          </w:p>
        </w:tc>
      </w:tr>
      <w:tr w:rsidR="0018177A" w:rsidRPr="002D4BFD" w14:paraId="792129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514E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D7B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das freigegeben. Und ab da können auch den jeweiligen Partner an den jeweiligen </w:t>
            </w:r>
          </w:p>
        </w:tc>
      </w:tr>
      <w:tr w:rsidR="0018177A" w:rsidRPr="002D4BFD" w14:paraId="63DEFE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EDFD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D6F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Universität das auch zugreifen. Und dann ihre Prüfung machen. Also, einfach </w:t>
            </w:r>
          </w:p>
        </w:tc>
      </w:tr>
      <w:tr w:rsidR="0018177A" w:rsidRPr="002D4BFD" w14:paraId="084E5C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30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17C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gucken, was für Zeugnisse sind das? Gibt es verschiedene Instanzen je nach dem. </w:t>
            </w:r>
          </w:p>
        </w:tc>
      </w:tr>
      <w:tr w:rsidR="0018177A" w:rsidRPr="002D4BFD" w14:paraId="7F363F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5E22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043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Also in Schweden zum Beispiel  gibt jemand von den Verwaltung mehr die </w:t>
            </w:r>
          </w:p>
        </w:tc>
      </w:tr>
      <w:tr w:rsidR="0018177A" w:rsidRPr="002D4BFD" w14:paraId="22624C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ED2D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B449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Formalitäten, die formalen Kriterien prüft. Und danach geht dann der Professor, </w:t>
            </w:r>
          </w:p>
        </w:tc>
      </w:tr>
      <w:tr w:rsidR="0018177A" w:rsidRPr="002D4BFD" w14:paraId="022242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59F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580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der die fachlichen Kriterien prüft. In anderen Unis macht alles eine Person. Ja.</w:t>
            </w:r>
          </w:p>
        </w:tc>
      </w:tr>
      <w:tr w:rsidR="0018177A" w:rsidRPr="002D4BFD" w14:paraId="0AFA27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414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528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Und außerdem müssen wir auch auf die andere Seite die Information holen von die </w:t>
            </w:r>
          </w:p>
        </w:tc>
      </w:tr>
      <w:tr w:rsidR="0018177A" w:rsidRPr="002D4BFD" w14:paraId="3BB4FE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F5F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F33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Europäische Union. Die gibt uns welche Bedingungen. Also, wie viele Stipendien </w:t>
            </w:r>
          </w:p>
        </w:tc>
      </w:tr>
      <w:tr w:rsidR="0018177A" w:rsidRPr="002D4BFD" w14:paraId="006064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B64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43F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von wie viele Länder und wie die verteilen. Wie sollen sie verteilt werden? Und </w:t>
            </w:r>
          </w:p>
        </w:tc>
      </w:tr>
      <w:tr w:rsidR="0018177A" w:rsidRPr="002D4BFD" w14:paraId="289862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C97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AD4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das holen wir auch als Information natürlich. </w:t>
            </w:r>
          </w:p>
        </w:tc>
      </w:tr>
      <w:tr w:rsidR="0018177A" w:rsidRPr="002D4BFD" w14:paraId="72CF36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2201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6D75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[0:17:44.6]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du hast ja gesagt, du hast ja dieses Mal auch sehr viel für das Meeting </w:t>
            </w:r>
          </w:p>
        </w:tc>
      </w:tr>
      <w:tr w:rsidR="0018177A" w:rsidRPr="002D4BFD" w14:paraId="2FDE85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C6E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D6EC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vorbereitet. Kannst du da noch mal ein bisschen mehr drauf eingehen?</w:t>
            </w:r>
          </w:p>
        </w:tc>
      </w:tr>
      <w:tr w:rsidR="0018177A" w:rsidRPr="002D4BFD" w14:paraId="4B5A64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94F1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60B9" w14:textId="1F723A8F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[0:17:52.7]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 gut, ich hatte/ hatten wir zum Beispiel  keine Tafel haben oder so was. </w:t>
            </w:r>
          </w:p>
        </w:tc>
      </w:tr>
      <w:tr w:rsidR="0018177A" w:rsidRPr="002D4BFD" w14:paraId="554973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FE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AAB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Habe ich eine Excel-Tabelle schon vorbereitet, wo dann ganz einfach die Namen </w:t>
            </w:r>
          </w:p>
        </w:tc>
      </w:tr>
      <w:tr w:rsidR="0018177A" w:rsidRPr="002D4BFD" w14:paraId="1E7AE6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2B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0D7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von den verschiedenen Studenten oder Kandidaten geschrieben werden konnten. Und </w:t>
            </w:r>
          </w:p>
        </w:tc>
      </w:tr>
      <w:tr w:rsidR="0018177A" w:rsidRPr="002D4BFD" w14:paraId="266BB4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AC3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822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dann welche Universität er ausgewählt haben. Und dann konnten wir sofort sehen, </w:t>
            </w:r>
          </w:p>
        </w:tc>
      </w:tr>
      <w:tr w:rsidR="0018177A" w:rsidRPr="002D4BFD" w14:paraId="1EB116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548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45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wie die Verteilung ist von den Studenten in den verschiedenen Universitäten.</w:t>
            </w:r>
          </w:p>
        </w:tc>
      </w:tr>
      <w:tr w:rsidR="0018177A" w:rsidRPr="002D4BFD" w14:paraId="3E722E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2D7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F0D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[0:18:13.5]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hast du dieses Dokument vorher rumgeschickt? Oder hast du den Screen </w:t>
            </w:r>
          </w:p>
        </w:tc>
      </w:tr>
      <w:tr w:rsidR="0018177A" w:rsidRPr="002D4BFD" w14:paraId="6367AB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38E8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D03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geteilt?</w:t>
            </w:r>
          </w:p>
        </w:tc>
      </w:tr>
      <w:tr w:rsidR="0018177A" w:rsidRPr="002D4BFD" w14:paraId="3B18E0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955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F257" w14:textId="5271F3B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[0:18:17.3]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Nein, ich habe nicht vorher rumgeschickt. Nein. Ich habe im Vorhinein. Jeder </w:t>
            </w:r>
          </w:p>
        </w:tc>
      </w:tr>
      <w:tr w:rsidR="0018177A" w:rsidRPr="002D4BFD" w14:paraId="50D7E2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7F3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15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Partner hat mir ihre Ranking geschickt. Dann habe ich die Ranking von die </w:t>
            </w:r>
          </w:p>
        </w:tc>
      </w:tr>
      <w:tr w:rsidR="0018177A" w:rsidRPr="002D4BFD" w14:paraId="278933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296A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018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jeweiligen Universitäten gesehen. Deswegen wusste ich mehr oder weniger, wer </w:t>
            </w:r>
          </w:p>
        </w:tc>
      </w:tr>
      <w:tr w:rsidR="0018177A" w:rsidRPr="002D4BFD" w14:paraId="337DBB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68A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BD88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welche Studenten gewählt hat. Und welche Position in dem Ranking war.</w:t>
            </w:r>
          </w:p>
        </w:tc>
      </w:tr>
      <w:tr w:rsidR="0018177A" w:rsidRPr="002D4BFD" w14:paraId="5A239A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E94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230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[0:18:34.6]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das hab/ Ich hab es noch nicht ganz verstanden. Hast du das dann deinen </w:t>
            </w:r>
          </w:p>
        </w:tc>
      </w:tr>
      <w:tr w:rsidR="0018177A" w:rsidRPr="002D4BFD" w14:paraId="7D6421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493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DF2B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Screen geteilt?</w:t>
            </w:r>
          </w:p>
        </w:tc>
      </w:tr>
      <w:tr w:rsidR="0018177A" w:rsidRPr="002D4BFD" w14:paraId="7D10D0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BE7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6426" w14:textId="07DE3C3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[0:18:41.1]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Genau.</w:t>
            </w:r>
          </w:p>
        </w:tc>
      </w:tr>
      <w:tr w:rsidR="0018177A" w:rsidRPr="002D4BFD" w14:paraId="7D82A9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481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7A0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[0:18:42.1]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Ah, okay. Genau, das hatte mir noch gefehlt.</w:t>
            </w:r>
          </w:p>
        </w:tc>
      </w:tr>
      <w:tr w:rsidR="0018177A" w:rsidRPr="002D4BFD" w14:paraId="1493C8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F5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0078" w14:textId="141D629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[0:18:43.8]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(unverständlich) Screen geteilt. Und dann für jede Uni / Ja, okay, die drei </w:t>
            </w:r>
          </w:p>
        </w:tc>
      </w:tr>
      <w:tr w:rsidR="0018177A" w:rsidRPr="002D4BFD" w14:paraId="1288AA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0BE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DD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beste Studenten sind diese. Dann die nächsten drei, die nächsten drei und so </w:t>
            </w:r>
          </w:p>
        </w:tc>
      </w:tr>
      <w:tr w:rsidR="0018177A" w:rsidRPr="002D4BFD" w14:paraId="08FF34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04F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CE5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weiter. Und dann kam / Das war relativ einfach, weil die ersten Studenten werden </w:t>
            </w:r>
          </w:p>
        </w:tc>
      </w:tr>
      <w:tr w:rsidR="0018177A" w:rsidRPr="002D4BFD" w14:paraId="2C1413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611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5C50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sicher gewesen, dass sie ein Stipendium kriegen. Dann gab es noch ein paar vier, </w:t>
            </w:r>
          </w:p>
        </w:tc>
      </w:tr>
      <w:tr w:rsidR="0018177A" w:rsidRPr="002D4BFD" w14:paraId="0B2572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A84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803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fünf Studenten, die nicht waren / Mussten wir, bewegen,  je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nach dem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welche Land,</w:t>
            </w:r>
          </w:p>
        </w:tc>
      </w:tr>
      <w:tr w:rsidR="0018177A" w:rsidRPr="002D4BFD" w14:paraId="46EE03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34AF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ED9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 woher die kommen, das hat auch eine Rolle gespielt.</w:t>
            </w:r>
          </w:p>
        </w:tc>
      </w:tr>
      <w:tr w:rsidR="0018177A" w:rsidRPr="002D4BFD" w14:paraId="0BC87F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D2B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A9F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[0:19:07.9]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Gut, kannst du noch ein bisschen mehr darauf eingehen, wie ihr das ganze </w:t>
            </w:r>
          </w:p>
        </w:tc>
      </w:tr>
      <w:tr w:rsidR="0018177A" w:rsidRPr="002D4BFD" w14:paraId="6D4ED7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DDD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D428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diskutiert, wenn ihr da ja die verschiedenen Studenten habt. Du hast ja gesagt, </w:t>
            </w:r>
          </w:p>
        </w:tc>
      </w:tr>
      <w:tr w:rsidR="0018177A" w:rsidRPr="002D4BFD" w14:paraId="5E1A55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B2AE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75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okay, man achtet einerseits auf das Land. Aber wie läuft diese Diskussion/?</w:t>
            </w:r>
          </w:p>
        </w:tc>
      </w:tr>
      <w:tr w:rsidR="0018177A" w:rsidRPr="002D4BFD" w14:paraId="0F593A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B6D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2A74E" w14:textId="4F6009B9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[0:19:23.7]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Gern. Wir haben so ein Ranking-System, das heißt, wir geben Punkte für die </w:t>
            </w:r>
          </w:p>
        </w:tc>
      </w:tr>
      <w:tr w:rsidR="0018177A" w:rsidRPr="002D4BFD" w14:paraId="3203FC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C7B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4E5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Noten, für die Art von Studium, die er vorher gemacht. Ob die Studenten </w:t>
            </w:r>
          </w:p>
        </w:tc>
      </w:tr>
      <w:tr w:rsidR="0018177A" w:rsidRPr="002D4BFD" w14:paraId="444124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D45D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76D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empfohlen wird von Bekannten oder man kennt die Leute nicht. Von die </w:t>
            </w:r>
          </w:p>
        </w:tc>
      </w:tr>
      <w:tr w:rsidR="0018177A" w:rsidRPr="002D4BFD" w14:paraId="416219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E7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4D1D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Sprachkenntnisse, erste Sprache, zweite Sprache von zweite Uni. Und dann die </w:t>
            </w:r>
          </w:p>
        </w:tc>
      </w:tr>
      <w:tr w:rsidR="0018177A" w:rsidRPr="002D4BFD" w14:paraId="766FA4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5272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5D1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Motivation, das ist wie/ so allgemeine Eindruck. Und dann haben wir gemeinsam </w:t>
            </w:r>
          </w:p>
        </w:tc>
      </w:tr>
      <w:tr w:rsidR="0018177A" w:rsidRPr="002D4BFD" w14:paraId="422CC2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7A2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327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diskutiert, wie hat jeder diese Punkte vergeben? Damit wir eine ähnliche </w:t>
            </w:r>
          </w:p>
        </w:tc>
      </w:tr>
      <w:tr w:rsidR="0018177A" w:rsidRPr="002D4BFD" w14:paraId="7E8DFB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A0A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1D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Punktvergabesystem haben. Das heißt, dass wir ähnliche Kriterien erfüllen. Und </w:t>
            </w:r>
          </w:p>
        </w:tc>
      </w:tr>
      <w:tr w:rsidR="0018177A" w:rsidRPr="002D4BFD" w14:paraId="0D39AB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72CD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06C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dann haben wir in einzelnen Fällen wo die Studenten / Eine hat zu viele Punkte, </w:t>
            </w:r>
          </w:p>
        </w:tc>
      </w:tr>
      <w:tr w:rsidR="0018177A" w:rsidRPr="002D4BFD" w14:paraId="169014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581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350D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andere wenige Punkte gegeben. Wie hat man das gemacht? usw. Das war ein </w:t>
            </w:r>
          </w:p>
        </w:tc>
      </w:tr>
      <w:tr w:rsidR="0018177A" w:rsidRPr="002D4BFD" w14:paraId="1AD61B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E42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C78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Punkt. Das war die Evaluation. Aber danach, wenn die Leute schon evaluiert sind </w:t>
            </w:r>
          </w:p>
        </w:tc>
      </w:tr>
      <w:tr w:rsidR="0018177A" w:rsidRPr="002D4BFD" w14:paraId="75F245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C2E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51D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und die Punkte haben. Und dann haben wir gemeinsam entschieden, "Okay, nehmen </w:t>
            </w:r>
          </w:p>
        </w:tc>
      </w:tr>
      <w:tr w:rsidR="0018177A" w:rsidRPr="002D4BFD" w14:paraId="5C034E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E58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BF3C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wir diese Student oder die andere Student?" Da mussten wir vergleichen in Detail.</w:t>
            </w:r>
          </w:p>
        </w:tc>
      </w:tr>
      <w:tr w:rsidR="0018177A" w:rsidRPr="002D4BFD" w14:paraId="674D3D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ED2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CAC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 Und dann jede hat die Unterlagen von dem jeweiligen Student. Und dann wird dann </w:t>
            </w:r>
          </w:p>
        </w:tc>
      </w:tr>
      <w:tr w:rsidR="0018177A" w:rsidRPr="002D4BFD" w14:paraId="7D5653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2DC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D20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diskutiert. Und das ist auch okay.</w:t>
            </w:r>
          </w:p>
        </w:tc>
      </w:tr>
      <w:tr w:rsidR="0018177A" w:rsidRPr="002D4BFD" w14:paraId="16C9F7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3952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D469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[0:20:27.4]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Genau das interessiert mich. Wie läuft diese Diskussion ab von den </w:t>
            </w:r>
          </w:p>
        </w:tc>
      </w:tr>
      <w:tr w:rsidR="0018177A" w:rsidRPr="002D4BFD" w14:paraId="42D720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6C3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538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Studenten? Du hast ja gesagt, "Okay, die haben die Evaluation", aber danach wird </w:t>
            </w:r>
          </w:p>
        </w:tc>
      </w:tr>
      <w:tr w:rsidR="0018177A" w:rsidRPr="002D4BFD" w14:paraId="4D7500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4D68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E4E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ja noch mal diskutiert. Wie passiert das?</w:t>
            </w:r>
          </w:p>
        </w:tc>
      </w:tr>
      <w:tr w:rsidR="0018177A" w:rsidRPr="002D4BFD" w14:paraId="2373FB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A47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9F88" w14:textId="704DC326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[0:20:39.0]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 Ja, </w:t>
            </w:r>
            <w:proofErr w:type="gramStart"/>
            <w:r w:rsidRPr="002D4BFD">
              <w:rPr>
                <w:rFonts w:ascii="Arial" w:eastAsia="Arial" w:hAnsi="Arial" w:cs="Arial"/>
                <w:color w:val="000000"/>
              </w:rPr>
              <w:t>gut das</w:t>
            </w:r>
            <w:proofErr w:type="gramEnd"/>
            <w:r w:rsidRPr="002D4BFD">
              <w:rPr>
                <w:rFonts w:ascii="Arial" w:eastAsia="Arial" w:hAnsi="Arial" w:cs="Arial"/>
                <w:color w:val="000000"/>
              </w:rPr>
              <w:t xml:space="preserve">/ Pflichtinformation die jeder hat. zum Beispiel  wenn jemand </w:t>
            </w:r>
          </w:p>
        </w:tc>
      </w:tr>
      <w:tr w:rsidR="0018177A" w:rsidRPr="002D4BFD" w14:paraId="349073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ED1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C35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kennt die Student. Oder kennt das Land woher der kommt und weiß die </w:t>
            </w:r>
          </w:p>
        </w:tc>
      </w:tr>
      <w:tr w:rsidR="0018177A" w:rsidRPr="002D4BFD" w14:paraId="579EC6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C73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739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Bildungssystem dort. Dann gibt seine Meinung warum diese Student ist gut oder </w:t>
            </w:r>
          </w:p>
        </w:tc>
      </w:tr>
      <w:tr w:rsidR="0018177A" w:rsidRPr="002D4BFD" w14:paraId="189EEC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4D54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671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nicht so gut. Oder das sagen die: "Diese Student ist deutlich besser als die </w:t>
            </w:r>
          </w:p>
        </w:tc>
      </w:tr>
      <w:tr w:rsidR="0018177A" w:rsidRPr="002D4BFD" w14:paraId="026AAE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3FE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3D9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andere. Ich kenne das Land. Ich kenne diese Universität bzw. die Kollegen von </w:t>
            </w:r>
          </w:p>
        </w:tc>
      </w:tr>
      <w:tr w:rsidR="0018177A" w:rsidRPr="002D4BFD" w14:paraId="1D181E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1C3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E7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 Uni. Die haben uns das empfohlen. Und deswegen sind wir sicher, dass diese </w:t>
            </w:r>
          </w:p>
        </w:tc>
      </w:tr>
      <w:tr w:rsidR="0018177A" w:rsidRPr="002D4BFD" w14:paraId="0A4659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08B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95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Student ist sehr gut und im Vergleich die andere nicht so gut." Wie der von </w:t>
            </w:r>
          </w:p>
        </w:tc>
      </w:tr>
      <w:tr w:rsidR="0018177A" w:rsidRPr="002D4BFD" w14:paraId="465187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FCB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FD4B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andere Uni kennt. Und sagt: "Wissen wir nicht genau." Also, diese Art von </w:t>
            </w:r>
          </w:p>
        </w:tc>
      </w:tr>
      <w:tr w:rsidR="0018177A" w:rsidRPr="002D4BFD" w14:paraId="0EF299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4DA2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1F2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Diskussionen oder für weiß ich was.</w:t>
            </w:r>
          </w:p>
        </w:tc>
      </w:tr>
      <w:tr w:rsidR="0018177A" w:rsidRPr="002D4BFD" w14:paraId="69AF77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4B3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306F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[0:21:16.5]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18177A" w:rsidRPr="002D4BFD" w14:paraId="2A058A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36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8A67" w14:textId="4649918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[0:21:16.9]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Jeder gibt </w:t>
            </w:r>
            <w:proofErr w:type="gramStart"/>
            <w:r w:rsidRPr="002D4BFD">
              <w:rPr>
                <w:rFonts w:ascii="Arial" w:eastAsia="Arial" w:hAnsi="Arial" w:cs="Arial"/>
                <w:color w:val="000000"/>
              </w:rPr>
              <w:t>seine Input</w:t>
            </w:r>
            <w:proofErr w:type="gramEnd"/>
            <w:r w:rsidRPr="002D4BFD">
              <w:rPr>
                <w:rFonts w:ascii="Arial" w:eastAsia="Arial" w:hAnsi="Arial" w:cs="Arial"/>
                <w:color w:val="000000"/>
              </w:rPr>
              <w:t>, was weiß er über die Student und die Bildungssystem.</w:t>
            </w:r>
          </w:p>
        </w:tc>
      </w:tr>
      <w:tr w:rsidR="0018177A" w:rsidRPr="002D4BFD" w14:paraId="496128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FE7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CDE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[0:21:22.5]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Super. Und, wie wird jetzt letztendlich die Entscheidung gefällt? Also, </w:t>
            </w:r>
          </w:p>
        </w:tc>
      </w:tr>
      <w:tr w:rsidR="0018177A" w:rsidRPr="002D4BFD" w14:paraId="71C0A2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ED3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03A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erstens, gibt es da jemanden der, der das moderiert und sagt, "Okay, den / was </w:t>
            </w:r>
          </w:p>
        </w:tc>
      </w:tr>
      <w:tr w:rsidR="0018177A" w:rsidRPr="002D4BFD" w14:paraId="5A8B6E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5E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1064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haltet ihr davon?"</w:t>
            </w:r>
          </w:p>
        </w:tc>
      </w:tr>
      <w:tr w:rsidR="0018177A" w:rsidRPr="002D4BFD" w14:paraId="15A3E6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D065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A4208" w14:textId="795D3A36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[0:21:33.9]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Genau.</w:t>
            </w:r>
          </w:p>
        </w:tc>
      </w:tr>
      <w:tr w:rsidR="0018177A" w:rsidRPr="002D4BFD" w14:paraId="5A4C3D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D6E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2B1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[0:21:34.8]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Wie muss man sich das vorstellen?</w:t>
            </w:r>
          </w:p>
        </w:tc>
      </w:tr>
      <w:tr w:rsidR="0018177A" w:rsidRPr="002D4BFD" w14:paraId="10899E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3A3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B903F" w14:textId="788060CF" w:rsidR="0018177A" w:rsidRPr="002D4BFD" w:rsidRDefault="002D4BFD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color w:val="000000"/>
              </w:rPr>
              <w:t xml:space="preserve"> (unverständlich) </w:t>
            </w:r>
          </w:p>
        </w:tc>
      </w:tr>
      <w:tr w:rsidR="0018177A" w:rsidRPr="002D4BFD" w14:paraId="00C2FA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5DD4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61E2" w14:textId="02CBFCE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[0:21:36.6]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Im Prinzip habe ich das moderiert. Und dann habe ich die Liste erstellt mit </w:t>
            </w:r>
          </w:p>
        </w:tc>
      </w:tr>
      <w:tr w:rsidR="0018177A" w:rsidRPr="002D4BFD" w14:paraId="4F56D6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298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D0E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den Studenten. Dann haben wir gemeinsam entschieden: Ja oder Nein? Dann waren </w:t>
            </w:r>
          </w:p>
        </w:tc>
      </w:tr>
      <w:tr w:rsidR="0018177A" w:rsidRPr="002D4BFD" w14:paraId="7AC5FE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235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976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alle einverstanden. Und danach / Klar, wenn dann mit diese kritische Fälle auch, </w:t>
            </w:r>
          </w:p>
        </w:tc>
      </w:tr>
      <w:tr w:rsidR="0018177A" w:rsidRPr="002D4BFD" w14:paraId="43A5C5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04D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0778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das man es auch kennt. Nehmen wir der. Und dann, wie gesagt, hat man ein </w:t>
            </w:r>
          </w:p>
        </w:tc>
      </w:tr>
      <w:tr w:rsidR="0018177A" w:rsidRPr="002D4BFD" w14:paraId="411D54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F1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F70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bisschen abgestimmt.</w:t>
            </w:r>
          </w:p>
        </w:tc>
      </w:tr>
      <w:tr w:rsidR="0018177A" w:rsidRPr="002D4BFD" w14:paraId="621C02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F487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C8EB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[0:21:58.4]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Wie wird das abgestimmt?</w:t>
            </w:r>
          </w:p>
        </w:tc>
      </w:tr>
      <w:tr w:rsidR="0018177A" w:rsidRPr="002D4BFD" w14:paraId="79451F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860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5FEE" w14:textId="4DEC5B5E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[0:21:59.9]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ist sehr informell, sagen wir so. Wir haben nie, nie bei uns, das man </w:t>
            </w:r>
          </w:p>
        </w:tc>
      </w:tr>
      <w:tr w:rsidR="0018177A" w:rsidRPr="002D4BFD" w14:paraId="792EDA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DC5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63A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mit Handzeichen oder so was. Sondern es ist alles irgendwie im Konsens </w:t>
            </w:r>
          </w:p>
        </w:tc>
      </w:tr>
      <w:tr w:rsidR="0018177A" w:rsidRPr="002D4BFD" w14:paraId="01EEE8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A2F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73C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entschieden. Also, wir haben /</w:t>
            </w:r>
          </w:p>
        </w:tc>
      </w:tr>
      <w:tr w:rsidR="0018177A" w:rsidRPr="002D4BFD" w14:paraId="641E50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85D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6DEC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[0:22:13.0]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Also, es heißt, wenn du sagst Konsens / Konsens heißt ja normalerweise, </w:t>
            </w:r>
          </w:p>
        </w:tc>
      </w:tr>
      <w:tr w:rsidR="0018177A" w:rsidRPr="002D4BFD" w14:paraId="472D47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1C7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15E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dass alle zu 100%</w:t>
            </w:r>
          </w:p>
        </w:tc>
      </w:tr>
      <w:tr w:rsidR="0018177A" w:rsidRPr="002D4BFD" w14:paraId="3998FA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B91A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4D79" w14:textId="09263FD5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[0:22:18.6]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Einverstanden sind. Genau. Genau das.</w:t>
            </w:r>
          </w:p>
        </w:tc>
      </w:tr>
      <w:tr w:rsidR="0018177A" w:rsidRPr="002D4BFD" w14:paraId="478183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5DD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936A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[0:22:20.3]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was ist, wenn einer dagegen ist? Wenn jetzt einer sagt, "Nein, will ich </w:t>
            </w:r>
          </w:p>
        </w:tc>
      </w:tr>
      <w:tr w:rsidR="0018177A" w:rsidRPr="002D4BFD" w14:paraId="55E27C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04A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85A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nicht." (lacht)</w:t>
            </w:r>
          </w:p>
        </w:tc>
      </w:tr>
      <w:tr w:rsidR="0018177A" w:rsidRPr="002D4BFD" w14:paraId="4E9450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395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B6E5" w14:textId="061C835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[0:22:24.9]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ist noch nicht passiert. Also, das</w:t>
            </w:r>
          </w:p>
        </w:tc>
      </w:tr>
      <w:tr w:rsidR="0018177A" w:rsidRPr="002D4BFD" w14:paraId="20B97D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7C2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FD0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[0:22:26.9]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18177A" w:rsidRPr="002D4BFD" w14:paraId="253ABA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A4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9FAF" w14:textId="5913580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[0:22:27.6]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muss ich sagen. Das ist dann Glück. Wir haben mit diesen Partner arbeiten </w:t>
            </w:r>
          </w:p>
        </w:tc>
      </w:tr>
      <w:tr w:rsidR="0018177A" w:rsidRPr="002D4BFD" w14:paraId="5A85CF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E31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0CD6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wir seit 12 Jahren. Und auch wenn es gibt einen / Es gibt theoretisch einen </w:t>
            </w:r>
          </w:p>
        </w:tc>
      </w:tr>
      <w:tr w:rsidR="0018177A" w:rsidRPr="002D4BFD" w14:paraId="3D365E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FFC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828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Shift zwischen Prozedur, eine formale Prozedur, dass man eine Abstimmung macht </w:t>
            </w:r>
          </w:p>
        </w:tc>
      </w:tr>
      <w:tr w:rsidR="0018177A" w:rsidRPr="002D4BFD" w14:paraId="78AA0A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252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BD8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und so weiter. Aber wir haben das nie gebraucht. Also, wir haben immer im </w:t>
            </w:r>
          </w:p>
        </w:tc>
      </w:tr>
      <w:tr w:rsidR="0018177A" w:rsidRPr="002D4BFD" w14:paraId="61634C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A6DF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7CD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Konsens die Sachen entschieden. Und wenn jemand eher dagegen war, wurde noch mal </w:t>
            </w:r>
          </w:p>
        </w:tc>
      </w:tr>
      <w:tr w:rsidR="0018177A" w:rsidRPr="002D4BFD" w14:paraId="650359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28D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222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diskutiert, wurde noch mal gesprochen. Warum? Und bis wirklich eine Konsens </w:t>
            </w:r>
          </w:p>
        </w:tc>
      </w:tr>
      <w:tr w:rsidR="0018177A" w:rsidRPr="002D4BFD" w14:paraId="3F9E24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AE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591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entstanden ist. Also, wir haben/</w:t>
            </w:r>
          </w:p>
        </w:tc>
      </w:tr>
      <w:tr w:rsidR="0018177A" w:rsidRPr="002D4BFD" w14:paraId="76C664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4AA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979E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[0:22:58.4]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18177A" w:rsidRPr="002D4BFD" w14:paraId="70EF34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6EE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03A8" w14:textId="4783BAFF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[0:22:58.9]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fast nie der Fall, dass jemand wirklich gegen eine Sache. Sondern dass wurde </w:t>
            </w:r>
          </w:p>
        </w:tc>
      </w:tr>
      <w:tr w:rsidR="0018177A" w:rsidRPr="002D4BFD" w14:paraId="472095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53F0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515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immer gemeinsam entschieden.</w:t>
            </w:r>
          </w:p>
        </w:tc>
      </w:tr>
      <w:tr w:rsidR="0018177A" w:rsidRPr="002D4BFD" w14:paraId="7C2A68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25FF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D5B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[0:23:05.8]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Und, noch mal ganz kurz zur Dokumentation von dieser Entscheidung. Also, </w:t>
            </w:r>
          </w:p>
        </w:tc>
      </w:tr>
      <w:tr w:rsidR="0018177A" w:rsidRPr="002D4BFD" w14:paraId="5038D1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AAC9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CDB6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wenn ich das richtig verstanden habe, wird ja die Entscheidung ins Protokoll </w:t>
            </w:r>
          </w:p>
        </w:tc>
      </w:tr>
      <w:tr w:rsidR="0018177A" w:rsidRPr="002D4BFD" w14:paraId="777909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29E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643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aufgenommen. Aber wird das ansonsten noch mal irgendwo dokumentiert und </w:t>
            </w:r>
          </w:p>
        </w:tc>
      </w:tr>
      <w:tr w:rsidR="0018177A" w:rsidRPr="002D4BFD" w14:paraId="5379EC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F2C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246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kommuniziert?</w:t>
            </w:r>
          </w:p>
        </w:tc>
      </w:tr>
      <w:tr w:rsidR="0018177A" w:rsidRPr="002D4BFD" w14:paraId="1EE2CC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816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905B" w14:textId="3DDC333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[0:23:18.8]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natürlich. Also, wir haben diese Excel-Tabelle zu einer richtigen </w:t>
            </w:r>
          </w:p>
        </w:tc>
      </w:tr>
      <w:tr w:rsidR="0018177A" w:rsidRPr="002D4BFD" w14:paraId="39C35B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D05D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72A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Excel-Tabelle erstellt. Und diese Tabelle wurde dann verteilt an den Partners. </w:t>
            </w:r>
          </w:p>
        </w:tc>
      </w:tr>
      <w:tr w:rsidR="0018177A" w:rsidRPr="002D4BFD" w14:paraId="4A8A29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9EBA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3F6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Aber natürlich diese Information mussten wir an die EU schicken. Und deswegen </w:t>
            </w:r>
          </w:p>
        </w:tc>
      </w:tr>
      <w:tr w:rsidR="0018177A" w:rsidRPr="002D4BFD" w14:paraId="699BF2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95A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34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wird dann sowieso in diesem Dokument, die wir an die EU schicken, da steht die </w:t>
            </w:r>
          </w:p>
        </w:tc>
      </w:tr>
      <w:tr w:rsidR="0018177A" w:rsidRPr="002D4BFD" w14:paraId="660DB5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EA2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4C0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ganze Information. </w:t>
            </w:r>
          </w:p>
        </w:tc>
      </w:tr>
      <w:tr w:rsidR="0018177A" w:rsidRPr="002D4BFD" w14:paraId="10955E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83C3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763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[0:23:36.6]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Gut. Wir arbeiten uns voran, das ist sehr schön. Dann noch mal, ganz </w:t>
            </w:r>
          </w:p>
        </w:tc>
      </w:tr>
      <w:tr w:rsidR="0018177A" w:rsidRPr="002D4BFD" w14:paraId="31E2FE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50B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660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kurz, um auf die Medien zurück zukommen. Also, wir haben ja schon einiges </w:t>
            </w:r>
          </w:p>
        </w:tc>
      </w:tr>
      <w:tr w:rsidR="0018177A" w:rsidRPr="002D4BFD" w14:paraId="143D71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BA4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C5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genannt. Also, du hast ja gesagt, ihr macht das über Teams, ihr verwendet Excel, </w:t>
            </w:r>
          </w:p>
        </w:tc>
      </w:tr>
      <w:tr w:rsidR="0018177A" w:rsidRPr="002D4BFD" w14:paraId="05A20A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FB90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98A7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ihr arbeitet mit Outlook, das ist jetzt euer E-Mail Programm. </w:t>
            </w:r>
          </w:p>
        </w:tc>
      </w:tr>
      <w:tr w:rsidR="0018177A" w:rsidRPr="002D4BFD" w14:paraId="628E0C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56E4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6C5E" w14:textId="45C49933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[0:23:55.0]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Richtig.</w:t>
            </w:r>
          </w:p>
        </w:tc>
      </w:tr>
      <w:tr w:rsidR="0018177A" w:rsidRPr="002D4BFD" w14:paraId="75DB49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D1A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AA1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[0:23:55.8]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Gibt es noch andere Medien, die ihr benutzt? Zum Beispiel das Telefon oder </w:t>
            </w:r>
          </w:p>
        </w:tc>
      </w:tr>
      <w:tr w:rsidR="0018177A" w:rsidRPr="002D4BFD" w14:paraId="66F1BC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800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6DE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WhatsApp, oder?</w:t>
            </w:r>
          </w:p>
        </w:tc>
      </w:tr>
      <w:tr w:rsidR="0018177A" w:rsidRPr="002D4BFD" w14:paraId="0FECEF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8C4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5509" w14:textId="100A896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[0:24:01.1]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(unverständlich) das ist unterschiedlich </w:t>
            </w:r>
            <w:proofErr w:type="gramStart"/>
            <w:r w:rsidRPr="002D4BFD">
              <w:rPr>
                <w:rFonts w:ascii="Arial" w:eastAsia="Arial" w:hAnsi="Arial" w:cs="Arial"/>
                <w:color w:val="000000"/>
              </w:rPr>
              <w:t>mit dem Partners</w:t>
            </w:r>
            <w:proofErr w:type="gramEnd"/>
            <w:r w:rsidRPr="002D4BFD">
              <w:rPr>
                <w:rFonts w:ascii="Arial" w:eastAsia="Arial" w:hAnsi="Arial" w:cs="Arial"/>
                <w:color w:val="000000"/>
              </w:rPr>
              <w:t xml:space="preserve">. Die Partner </w:t>
            </w:r>
          </w:p>
        </w:tc>
      </w:tr>
      <w:tr w:rsidR="0018177A" w:rsidRPr="002D4BFD" w14:paraId="70AD24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5E75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901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in Schweden viel lieber am Telefon zugreifen. Und dann wenn er was wissen will </w:t>
            </w:r>
          </w:p>
        </w:tc>
      </w:tr>
      <w:tr w:rsidR="0018177A" w:rsidRPr="002D4BFD" w14:paraId="7EF559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CE7D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5FE3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oder was diskutieren will. Direkt mit Telefon. Wir benutzen WhatsApp auch mit </w:t>
            </w:r>
          </w:p>
        </w:tc>
      </w:tr>
      <w:tr w:rsidR="0018177A" w:rsidRPr="002D4BFD" w14:paraId="2AE4AF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F74A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A0AF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den Leute. </w:t>
            </w:r>
          </w:p>
        </w:tc>
      </w:tr>
      <w:tr w:rsidR="0018177A" w:rsidRPr="002D4BFD" w14:paraId="2A01D0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A90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9EE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[0:24:18.3]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wann?</w:t>
            </w:r>
          </w:p>
        </w:tc>
      </w:tr>
      <w:tr w:rsidR="0018177A" w:rsidRPr="002D4BFD" w14:paraId="5E6450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4AE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9699" w14:textId="295C34F4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[0:24:19.3]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ja, sonst E-Mail. Also, E-Mail, WhatsApp und Telefon, sonst nichts, ja.</w:t>
            </w:r>
          </w:p>
        </w:tc>
      </w:tr>
      <w:tr w:rsidR="0018177A" w:rsidRPr="002D4BFD" w14:paraId="2403C3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1F6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F10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[0:24:23.8]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Und, (unverständlich)  benutzt ihr WhatsApp?</w:t>
            </w:r>
          </w:p>
        </w:tc>
      </w:tr>
      <w:tr w:rsidR="0018177A" w:rsidRPr="002D4BFD" w14:paraId="2BFF4F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7BDB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C97A" w14:textId="2855A4D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[0:24:25.1]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Wie bitte?</w:t>
            </w:r>
          </w:p>
        </w:tc>
      </w:tr>
      <w:tr w:rsidR="0018177A" w:rsidRPr="002D4BFD" w14:paraId="25643F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41B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1A1A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[0:24:25.9]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Wann ihr WhatsApp benutzt? Also so, in welchen Situationen?</w:t>
            </w:r>
          </w:p>
        </w:tc>
      </w:tr>
      <w:tr w:rsidR="0018177A" w:rsidRPr="002D4BFD" w14:paraId="2A3141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105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5D09F" w14:textId="6C84C54A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[0:24:29.2]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gut. Das ist /  WhatsApp, ist mehr, wenn man eine schnelle Rückmeldung </w:t>
            </w:r>
          </w:p>
        </w:tc>
      </w:tr>
      <w:tr w:rsidR="0018177A" w:rsidRPr="002D4BFD" w14:paraId="5B2F9B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E73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308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braucht.</w:t>
            </w:r>
          </w:p>
        </w:tc>
      </w:tr>
      <w:tr w:rsidR="0018177A" w:rsidRPr="002D4BFD" w14:paraId="6D4FF5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837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FA3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[0:24:36.5]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18177A" w:rsidRPr="002D4BFD" w14:paraId="23CE3F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41A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9CD5" w14:textId="3A6BAB6E" w:rsidR="0018177A" w:rsidRPr="002D4BFD" w:rsidRDefault="002D4BFD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BA24FA" w:rsidRPr="002D4BFD">
              <w:rPr>
                <w:rFonts w:ascii="Arial" w:eastAsia="Arial" w:hAnsi="Arial" w:cs="Arial"/>
                <w:color w:val="000000"/>
              </w:rPr>
              <w:t>Manchmal</w:t>
            </w:r>
          </w:p>
        </w:tc>
      </w:tr>
      <w:tr w:rsidR="0018177A" w:rsidRPr="002D4BFD" w14:paraId="4786A3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F83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4249" w14:textId="3FA15500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[0:24:36.7]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schicken wir eine E-Mail und dann die Person dauert ein oder zwei Tage zu </w:t>
            </w:r>
          </w:p>
        </w:tc>
      </w:tr>
      <w:tr w:rsidR="0018177A" w:rsidRPr="002D4BFD" w14:paraId="7B4877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1484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D16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antworten. Und dann vielleicht schicke ich eine WhatsApp. Und dann bin ich </w:t>
            </w:r>
          </w:p>
        </w:tc>
      </w:tr>
      <w:tr w:rsidR="0018177A" w:rsidRPr="002D4BFD" w14:paraId="798210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C8B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C99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sicher, dass das die Person das sofort sieht.</w:t>
            </w:r>
          </w:p>
        </w:tc>
      </w:tr>
      <w:tr w:rsidR="0018177A" w:rsidRPr="002D4BFD" w14:paraId="6D9B82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C86D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6FE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[0:24:44.9]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Ah! Okay, verstehe.</w:t>
            </w:r>
          </w:p>
        </w:tc>
      </w:tr>
      <w:tr w:rsidR="0018177A" w:rsidRPr="002D4BFD" w14:paraId="1BE596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228C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3297" w14:textId="51A610DB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[0:24:47.6]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Also, WhatsApp benutzen wir wirklich für diese kurzfristige Sachen. Früher </w:t>
            </w:r>
          </w:p>
        </w:tc>
      </w:tr>
      <w:tr w:rsidR="0018177A" w:rsidRPr="002D4BFD" w14:paraId="3D558A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614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392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hatten wir auch WhatsApp. Keine Ahnung, wenn wir ein Treffen vorbereiten müssen, </w:t>
            </w:r>
          </w:p>
        </w:tc>
      </w:tr>
      <w:tr w:rsidR="0018177A" w:rsidRPr="002D4BFD" w14:paraId="20BAF1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ED2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D22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dann, "Hallo, ich bin angekommen", oder "Ich bin da " oder so. Für das benutzten </w:t>
            </w:r>
          </w:p>
        </w:tc>
      </w:tr>
      <w:tr w:rsidR="0018177A" w:rsidRPr="002D4BFD" w14:paraId="408CC5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B70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85E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wir auf jeden Fall WhatsApp. Sonst eher E-Mails und Telefonate. Ja.</w:t>
            </w:r>
          </w:p>
        </w:tc>
      </w:tr>
      <w:tr w:rsidR="0018177A" w:rsidRPr="002D4BFD" w14:paraId="14B316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31F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2E11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[0:25:04.6]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Und wie würdest du so das Klima bei euch beschreiben?</w:t>
            </w:r>
          </w:p>
        </w:tc>
      </w:tr>
      <w:tr w:rsidR="0018177A" w:rsidRPr="002D4BFD" w14:paraId="150312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43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D1DF4" w14:textId="6A24C8BF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[0:25:09.0]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Klima?</w:t>
            </w:r>
          </w:p>
        </w:tc>
      </w:tr>
      <w:tr w:rsidR="0018177A" w:rsidRPr="002D4BFD" w14:paraId="5F23B9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316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03D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[0:25:10.2]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18177A" w:rsidRPr="002D4BFD" w14:paraId="1EA4BF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63F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ADDD" w14:textId="5B15182B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[0:25:11.0]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Sehr, sehr positiv und konstruktiv immer. Also, das war immer so,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das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wir </w:t>
            </w:r>
          </w:p>
        </w:tc>
      </w:tr>
      <w:tr w:rsidR="0018177A" w:rsidRPr="002D4BFD" w14:paraId="12FDA2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A84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685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auch wenn jemand bei diesen Entscheidungen / Manchmal muss jemand irgendwie </w:t>
            </w:r>
          </w:p>
        </w:tc>
      </w:tr>
      <w:tr w:rsidR="0018177A" w:rsidRPr="002D4BFD" w14:paraId="2EA750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BC3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6D5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nachgeben sozusagen. Aber die haben immer die Leute, wenn / Also die, die </w:t>
            </w:r>
          </w:p>
        </w:tc>
      </w:tr>
      <w:tr w:rsidR="0018177A" w:rsidRPr="002D4BFD" w14:paraId="64388C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97EF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7E85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stellen nicht  ihre Ansprüche in den Vordergrund, sondern die / Wenn die merken, </w:t>
            </w:r>
          </w:p>
        </w:tc>
      </w:tr>
      <w:tr w:rsidR="0018177A" w:rsidRPr="002D4BFD" w14:paraId="596B37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17B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92B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"Okay nicht", das die können (unverständlich) das ist kein Problem. Also, zum </w:t>
            </w:r>
          </w:p>
        </w:tc>
      </w:tr>
      <w:tr w:rsidR="0018177A" w:rsidRPr="002D4BFD" w14:paraId="7B6A9F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7BF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BDF8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Wohle des Ganzen. Oder das man zu einer Entscheidung kommt. Ja.</w:t>
            </w:r>
          </w:p>
        </w:tc>
      </w:tr>
      <w:tr w:rsidR="0018177A" w:rsidRPr="002D4BFD" w14:paraId="1FAE0B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7A5F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7171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[0:25:39.1]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 Gut. So, dann werfen wir mal ganz kurz einen Blick zurück und auch wieder </w:t>
            </w:r>
          </w:p>
        </w:tc>
      </w:tr>
      <w:tr w:rsidR="0018177A" w:rsidRPr="002D4BFD" w14:paraId="058E0F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EDA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698B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nach vorne. Und zwar, wenn du dir das jetzt mal so anschaust, diese </w:t>
            </w:r>
          </w:p>
        </w:tc>
      </w:tr>
      <w:tr w:rsidR="0018177A" w:rsidRPr="002D4BFD" w14:paraId="446A74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67A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49E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Entscheidungsprozess von 2019, wie wer war und wie er jetzt ist. Was würdest du </w:t>
            </w:r>
          </w:p>
        </w:tc>
      </w:tr>
      <w:tr w:rsidR="0018177A" w:rsidRPr="002D4BFD" w14:paraId="4EE16B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11AB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E58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sagen, was hat sich verändert?</w:t>
            </w:r>
          </w:p>
        </w:tc>
      </w:tr>
      <w:tr w:rsidR="0018177A" w:rsidRPr="002D4BFD" w14:paraId="0ED637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89FB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6B53" w14:textId="4D370FC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[0:25:56.3]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Gut. Wir kommunizieren jetzt öfter vielleicht als früher.</w:t>
            </w:r>
          </w:p>
        </w:tc>
      </w:tr>
      <w:tr w:rsidR="0018177A" w:rsidRPr="002D4BFD" w14:paraId="17AC4F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713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436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[0:26:04.8]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Was heißt "öfter" für dich?</w:t>
            </w:r>
          </w:p>
        </w:tc>
      </w:tr>
      <w:tr w:rsidR="0018177A" w:rsidRPr="002D4BFD" w14:paraId="287CC6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AA78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5B49" w14:textId="49874912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[0:26:06.5]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Das wir / Also, früher hatten wir zwei Meetings mit der ganzen Gruppe </w:t>
            </w:r>
          </w:p>
        </w:tc>
      </w:tr>
      <w:tr w:rsidR="0018177A" w:rsidRPr="002D4BFD" w14:paraId="656EB7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9F08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E4F8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gemacht. Oder einmal nur.  Manchmal ein Jahr. Manchmal zweimal im Jahr. Aber </w:t>
            </w:r>
          </w:p>
        </w:tc>
      </w:tr>
      <w:tr w:rsidR="0018177A" w:rsidRPr="002D4BFD" w14:paraId="20129B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9D3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25A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jetzt ist das Steering Committee Treffen/ Können wir jede zwei Monate, jede drei </w:t>
            </w:r>
          </w:p>
        </w:tc>
      </w:tr>
      <w:tr w:rsidR="0018177A" w:rsidRPr="002D4BFD" w14:paraId="43959B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DA4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C80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Monaten. Eigentlich vor der Auswahl hatten wir auch, sagen wir ein Treffen </w:t>
            </w:r>
          </w:p>
        </w:tc>
      </w:tr>
      <w:tr w:rsidR="0018177A" w:rsidRPr="002D4BFD" w14:paraId="296176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810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CD70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gemacht. Jede zwei Monate. Und früher hatten wir das nicht. Das heißt,  so ein </w:t>
            </w:r>
          </w:p>
        </w:tc>
      </w:tr>
      <w:tr w:rsidR="0018177A" w:rsidRPr="002D4BFD" w14:paraId="0BF8AA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7AE2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B1A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gemeinsames Treffen sind öfter jetzt, weil das ist einfach durch diese </w:t>
            </w:r>
          </w:p>
        </w:tc>
      </w:tr>
      <w:tr w:rsidR="0018177A" w:rsidRPr="002D4BFD" w14:paraId="4C126C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483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654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Online-Systeme, die man hat.</w:t>
            </w:r>
          </w:p>
        </w:tc>
      </w:tr>
      <w:tr w:rsidR="0018177A" w:rsidRPr="002D4BFD" w14:paraId="28D28B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841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301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[0:26:41.1]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wie lange sind die Treffen so jetzt?</w:t>
            </w:r>
          </w:p>
        </w:tc>
      </w:tr>
      <w:tr w:rsidR="0018177A" w:rsidRPr="002D4BFD" w14:paraId="4FA35F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EFB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10DA" w14:textId="525E7FA2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[0:26:43.8]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 Die Treffen sind eher kürzer geworden. Weil früher hatten wir uns getroffen </w:t>
            </w:r>
          </w:p>
        </w:tc>
      </w:tr>
      <w:tr w:rsidR="0018177A" w:rsidRPr="002D4BFD" w14:paraId="3B29E7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3A9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C634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zwei Tage. Dann kamen die Leute einen Tag. Und sind wir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Essen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gegangen am Abend. </w:t>
            </w:r>
          </w:p>
        </w:tc>
      </w:tr>
      <w:tr w:rsidR="0018177A" w:rsidRPr="002D4BFD" w14:paraId="6E673A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157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4FC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Oder haben wir am Abend, am Nachmittag angefangen mit dem Auswahlprozess, dann </w:t>
            </w:r>
          </w:p>
        </w:tc>
      </w:tr>
      <w:tr w:rsidR="0018177A" w:rsidRPr="002D4BFD" w14:paraId="3F91F9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871D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202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Essen gegangen und so weiter. Und dann am Tag danach sind wir weiter </w:t>
            </w:r>
          </w:p>
        </w:tc>
      </w:tr>
      <w:tr w:rsidR="0018177A" w:rsidRPr="002D4BFD" w14:paraId="5CB266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212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E99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zusammengekommen. Und dann weiter die Sachen diskutiert.</w:t>
            </w:r>
          </w:p>
        </w:tc>
      </w:tr>
      <w:tr w:rsidR="0018177A" w:rsidRPr="002D4BFD" w14:paraId="280E34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818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B05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Und dieses Mal, haben wir dieses Treffen /nicht einmal getroffen, sondern einmal </w:t>
            </w:r>
          </w:p>
        </w:tc>
      </w:tr>
      <w:tr w:rsidR="0018177A" w:rsidRPr="002D4BFD" w14:paraId="25D942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EC76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3E87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mit ein, zwei Partner. Und anderes Mal mit drei Partners für kurze Zeit. </w:t>
            </w:r>
          </w:p>
        </w:tc>
      </w:tr>
      <w:tr w:rsidR="0018177A" w:rsidRPr="002D4BFD" w14:paraId="3EAED5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376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4FF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Vielleicht eine Stunde oder zwei Stunden. Und danach eine Treffen mit alle </w:t>
            </w:r>
          </w:p>
        </w:tc>
      </w:tr>
      <w:tr w:rsidR="0018177A" w:rsidRPr="002D4BFD" w14:paraId="0D88D4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65A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8008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zusammen und nur drei Stunden. Und dann waren wir alles erledigen </w:t>
            </w:r>
          </w:p>
        </w:tc>
      </w:tr>
      <w:tr w:rsidR="0018177A" w:rsidRPr="002D4BFD" w14:paraId="5EE284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638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6AC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(unverständlich).</w:t>
            </w:r>
          </w:p>
        </w:tc>
      </w:tr>
      <w:tr w:rsidR="0018177A" w:rsidRPr="002D4BFD" w14:paraId="6A8F2C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6A6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73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[0:27:23.8]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 Und was würdest du sagen, ist das jetzt besser oder schlechter als </w:t>
            </w:r>
          </w:p>
        </w:tc>
      </w:tr>
      <w:tr w:rsidR="0018177A" w:rsidRPr="002D4BFD" w14:paraId="09D79C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9046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A053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vorher?</w:t>
            </w:r>
          </w:p>
        </w:tc>
      </w:tr>
      <w:tr w:rsidR="0018177A" w:rsidRPr="002D4BFD" w14:paraId="08BE49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FC3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322E4" w14:textId="2BFF6779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[0:27:29.3]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Naja, was ist besser? Besser ist, dass die Systeme sich weiterentwickelt </w:t>
            </w:r>
          </w:p>
        </w:tc>
      </w:tr>
      <w:tr w:rsidR="0018177A" w:rsidRPr="002D4BFD" w14:paraId="69ADCC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C4C1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F19C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haben. Früher hatten wir versucht mit Skype ab und zu. Und das hat nicht so toll </w:t>
            </w:r>
          </w:p>
        </w:tc>
      </w:tr>
      <w:tr w:rsidR="0018177A" w:rsidRPr="002D4BFD" w14:paraId="12CC76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6A4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6E1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funktioniert. Aber jetzt, die Systeme sind deutlich besser gekommen. Deswegen </w:t>
            </w:r>
          </w:p>
        </w:tc>
      </w:tr>
      <w:tr w:rsidR="0018177A" w:rsidRPr="002D4BFD" w14:paraId="715869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9567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5FF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kann man das machen. Aber die Präsenz ist sehr wichtig auch. Also, ich würde </w:t>
            </w:r>
          </w:p>
        </w:tc>
      </w:tr>
      <w:tr w:rsidR="0018177A" w:rsidRPr="002D4BFD" w14:paraId="366EA4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09B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D30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sagen, es ist nicht besser oder schlechter, sondern dass die bessere Sachen ist, </w:t>
            </w:r>
          </w:p>
        </w:tc>
      </w:tr>
      <w:tr w:rsidR="0018177A" w:rsidRPr="002D4BFD" w14:paraId="2727D2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B80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5B1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wenn wir später beides machen können. Dass wir uns treffen können, aber auch im </w:t>
            </w:r>
          </w:p>
        </w:tc>
      </w:tr>
      <w:tr w:rsidR="0018177A" w:rsidRPr="002D4BFD" w14:paraId="649276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50B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C66D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Voraus per E-Mails oder/ Entschuldigung per Videokonferenz, um abzusprechen. Ich </w:t>
            </w:r>
          </w:p>
        </w:tc>
      </w:tr>
      <w:tr w:rsidR="0018177A" w:rsidRPr="002D4BFD" w14:paraId="10F206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E2B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CB32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glaube, das geht</w:t>
            </w:r>
          </w:p>
        </w:tc>
      </w:tr>
      <w:tr w:rsidR="0018177A" w:rsidRPr="002D4BFD" w14:paraId="51FF23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CE0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087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Ja / Und / eine gute Sache sein / Also, ein Gewinn. Letztendlich, dass wir </w:t>
            </w:r>
          </w:p>
        </w:tc>
      </w:tr>
      <w:tr w:rsidR="0018177A" w:rsidRPr="002D4BFD" w14:paraId="63D69B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AC5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42A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beides machen werden.</w:t>
            </w:r>
          </w:p>
        </w:tc>
      </w:tr>
      <w:tr w:rsidR="0018177A" w:rsidRPr="002D4BFD" w14:paraId="47020B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D15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DAF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[0:28:13.2]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Und was findest du an eurem Entscheidungsprozess, so wie er jetzt im </w:t>
            </w:r>
          </w:p>
        </w:tc>
      </w:tr>
      <w:tr w:rsidR="0018177A" w:rsidRPr="002D4BFD" w14:paraId="3CD4CD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AD7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EBF1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Homeoffice abläuft, was findest du da schwierig?</w:t>
            </w:r>
          </w:p>
        </w:tc>
      </w:tr>
      <w:tr w:rsidR="0018177A" w:rsidRPr="002D4BFD" w14:paraId="5DAA24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448C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E8C8" w14:textId="00DD01D2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[0:28:22.1]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gut. Wenn man in ein Videokonferenz ist / dieses Diskussion. Oder dass </w:t>
            </w:r>
          </w:p>
        </w:tc>
      </w:tr>
      <w:tr w:rsidR="0018177A" w:rsidRPr="002D4BFD" w14:paraId="06A0B2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FAF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5E36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jede wann redet wer usw.  Das ist ein bisschen schwieriger. Als wenn man in </w:t>
            </w:r>
          </w:p>
        </w:tc>
      </w:tr>
      <w:tr w:rsidR="0018177A" w:rsidRPr="002D4BFD" w14:paraId="7F7B62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675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BBA6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einem Raum zusammensitzt. Dann kann man sich besser sehen. Oder besser gemeinsam </w:t>
            </w:r>
          </w:p>
        </w:tc>
      </w:tr>
      <w:tr w:rsidR="0018177A" w:rsidRPr="002D4BFD" w14:paraId="694142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5AD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482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Sachen markieren oder zeigen, "Guck mal, guck mal hier, guck mal da". Also, </w:t>
            </w:r>
          </w:p>
        </w:tc>
      </w:tr>
      <w:tr w:rsidR="0018177A" w:rsidRPr="002D4BFD" w14:paraId="4210D7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BC8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A905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diese Sachen sind ein bisschen verloren durch diese Videokonferenzen. Und </w:t>
            </w:r>
          </w:p>
        </w:tc>
      </w:tr>
      <w:tr w:rsidR="0018177A" w:rsidRPr="002D4BFD" w14:paraId="451409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F52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0CBB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deswegen, das ist deutlich besser in Präsenz natürlich. Wenn man alle zusammen </w:t>
            </w:r>
          </w:p>
        </w:tc>
      </w:tr>
      <w:tr w:rsidR="0018177A" w:rsidRPr="002D4BFD" w14:paraId="3ED3CD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459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3BE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an einem Tisch sitzen. Das ist einfacher.</w:t>
            </w:r>
          </w:p>
        </w:tc>
      </w:tr>
      <w:tr w:rsidR="0018177A" w:rsidRPr="002D4BFD" w14:paraId="3C20AC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2847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E2F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[0:29:01.8]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 Und gibt es irgendetwas, was du ändern oder verbessern würdest? An </w:t>
            </w:r>
          </w:p>
        </w:tc>
      </w:tr>
      <w:tr w:rsidR="0018177A" w:rsidRPr="002D4BFD" w14:paraId="0EF34C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5B4B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3B7E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dem Prozess, so wie er jetzt abläuft, unter den gegebenen Umständen?</w:t>
            </w:r>
          </w:p>
        </w:tc>
      </w:tr>
      <w:tr w:rsidR="0018177A" w:rsidRPr="002D4BFD" w14:paraId="7B1B4B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D13D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D8C1" w14:textId="20A0D2D1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[0:29:11.3]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Nein, ich glaube wir haben das beste gemacht, was wir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Machen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 können. </w:t>
            </w:r>
          </w:p>
        </w:tc>
      </w:tr>
      <w:tr w:rsidR="0018177A" w:rsidRPr="002D4BFD" w14:paraId="5147D5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4344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6F5F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Sozusagen angesichts der Situation ist. Kann man zufrieden sein, wie man die </w:t>
            </w:r>
          </w:p>
        </w:tc>
      </w:tr>
      <w:tr w:rsidR="0018177A" w:rsidRPr="002D4BFD" w14:paraId="0803F0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CE95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053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Sachen entschieden hat.  In der Zukunft werden wir sicherlich eine Kombination </w:t>
            </w:r>
          </w:p>
        </w:tc>
      </w:tr>
      <w:tr w:rsidR="0018177A" w:rsidRPr="002D4BFD" w14:paraId="5A84A1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0CAB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62E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machen. Dass wir diese Vorarbeiten digital oder in Distanz machen. Aber danach </w:t>
            </w:r>
          </w:p>
        </w:tc>
      </w:tr>
      <w:tr w:rsidR="0018177A" w:rsidRPr="002D4BFD" w14:paraId="7BB284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330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AE1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werden wir uns treffen. Nicht nur wegen diese Entscheidungen, die man treffen </w:t>
            </w:r>
          </w:p>
        </w:tc>
      </w:tr>
      <w:tr w:rsidR="0018177A" w:rsidRPr="002D4BFD" w14:paraId="2ED186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C609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F8C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muss. Aber dann dieses Treffen gibt es die Möglichkeit zum Beispiel viele andere </w:t>
            </w:r>
          </w:p>
        </w:tc>
      </w:tr>
      <w:tr w:rsidR="0018177A" w:rsidRPr="002D4BFD" w14:paraId="0179FE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AEA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340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Sachen / Zum Beispiel hat man auch viel Zeit um andere Sachen zu diskutieren. </w:t>
            </w:r>
          </w:p>
        </w:tc>
      </w:tr>
      <w:tr w:rsidR="0018177A" w:rsidRPr="002D4BFD" w14:paraId="086A2B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904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30E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Also, das ist auch / im Vergleich zu einer Konferenz. Da gibt es jetzt viele </w:t>
            </w:r>
          </w:p>
        </w:tc>
      </w:tr>
      <w:tr w:rsidR="0018177A" w:rsidRPr="002D4BFD" w14:paraId="456655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140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DB0D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Konferenzen, die digital laufen, aber / Das ist gar nicht das Gleiche. Weil dann </w:t>
            </w:r>
          </w:p>
        </w:tc>
      </w:tr>
      <w:tr w:rsidR="0018177A" w:rsidRPr="002D4BFD" w14:paraId="105080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231D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C06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gehst du / hörst du was jemand sagt. Und dann fertig. In einer normalen </w:t>
            </w:r>
          </w:p>
        </w:tc>
      </w:tr>
      <w:tr w:rsidR="0018177A" w:rsidRPr="002D4BFD" w14:paraId="61E843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67E0E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EE3D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Konferenz kannst du immer / Keine Ahnung. Coffee Break, wo du Sachen diskutieren </w:t>
            </w:r>
          </w:p>
        </w:tc>
      </w:tr>
      <w:tr w:rsidR="0018177A" w:rsidRPr="002D4BFD" w14:paraId="7502B1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BB4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6846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kannst. Andere Punkte, die nicht so sind /nicht wichtig sind. Oder du willst mit </w:t>
            </w:r>
          </w:p>
        </w:tc>
      </w:tr>
      <w:tr w:rsidR="0018177A" w:rsidRPr="002D4BFD" w14:paraId="782A14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4F5C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6CB8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jemandem was Bilaterales diskutieren, dann kannst du nicht im Rahmen von dieses </w:t>
            </w:r>
          </w:p>
        </w:tc>
      </w:tr>
      <w:tr w:rsidR="0018177A" w:rsidRPr="002D4BFD" w14:paraId="026199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A80B0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944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Videokonferenzen machen. Und ich glaube, dass ist / muss man das weiter machen.</w:t>
            </w:r>
          </w:p>
        </w:tc>
      </w:tr>
      <w:tr w:rsidR="0018177A" w:rsidRPr="002D4BFD" w14:paraId="41C930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8F53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5B3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[0:30:21.1]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Ja, definitiv. Ich stelle mir das auch voll anstrengend vor so eine </w:t>
            </w:r>
          </w:p>
        </w:tc>
      </w:tr>
      <w:tr w:rsidR="0018177A" w:rsidRPr="002D4BFD" w14:paraId="1C2DD4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60068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849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Videokonferenz.</w:t>
            </w:r>
          </w:p>
        </w:tc>
      </w:tr>
      <w:tr w:rsidR="0018177A" w:rsidRPr="002D4BFD" w14:paraId="6B2DF7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3651A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A5A7B" w14:textId="0D90CCC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[0:30:25.2]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18177A" w:rsidRPr="002D4BFD" w14:paraId="278848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93D01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4A2B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[0:30:25.5]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Also / So eine Konferenz </w:t>
            </w:r>
            <w:proofErr w:type="spellStart"/>
            <w:r w:rsidRPr="002D4BFD">
              <w:rPr>
                <w:rFonts w:ascii="Arial" w:eastAsia="Arial" w:hAnsi="Arial" w:cs="Arial"/>
                <w:color w:val="000000"/>
              </w:rPr>
              <w:t>Konferenz</w:t>
            </w:r>
            <w:proofErr w:type="spellEnd"/>
            <w:r w:rsidRPr="002D4BFD">
              <w:rPr>
                <w:rFonts w:ascii="Arial" w:eastAsia="Arial" w:hAnsi="Arial" w:cs="Arial"/>
                <w:color w:val="000000"/>
              </w:rPr>
              <w:t xml:space="preserve">. Weil du hast diesen Input, du starrst </w:t>
            </w:r>
          </w:p>
        </w:tc>
      </w:tr>
      <w:tr w:rsidR="0018177A" w:rsidRPr="002D4BFD" w14:paraId="095EDC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4ABF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429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>auf diesen Bildschirm drauf und musst dich ja konzentrieren, was der sagt.</w:t>
            </w:r>
          </w:p>
        </w:tc>
      </w:tr>
      <w:tr w:rsidR="0018177A" w:rsidRPr="002D4BFD" w14:paraId="6CBDE1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5E96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4F67" w14:textId="0C8F7E42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[0:30:33.5]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18177A" w:rsidRPr="002D4BFD" w14:paraId="1AC9B9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FF3C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8846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[0:30:34.1]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Und dann geht das den ganzen Tag. Uff / Ja, Flavio, wir sind schon durch. </w:t>
            </w:r>
          </w:p>
        </w:tc>
      </w:tr>
      <w:tr w:rsidR="0018177A" w:rsidRPr="002D4BFD" w14:paraId="56DE1F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875F4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FDB0" w14:textId="19DA8EEC" w:rsidR="0018177A" w:rsidRPr="002D4BFD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[0:30:39.5] </w:t>
            </w:r>
            <w:r w:rsidR="002D4BFD" w:rsidRPr="002D4BFD">
              <w:rPr>
                <w:rFonts w:ascii="Arial" w:eastAsia="Arial" w:hAnsi="Arial" w:cs="Arial"/>
                <w:b/>
                <w:bCs/>
                <w:color w:val="000000"/>
              </w:rPr>
              <w:t>EUS1:</w:t>
            </w:r>
            <w:r w:rsidR="00C327B4" w:rsidRPr="002D4BFD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18177A" w14:paraId="146079C9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C2E2" w14:textId="77777777" w:rsidR="0018177A" w:rsidRPr="002D4BFD" w:rsidRDefault="00BA24FA">
            <w:pPr>
              <w:spacing w:after="0" w:line="240" w:lineRule="auto"/>
            </w:pPr>
            <w:r w:rsidRPr="002D4BFD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00E47" w14:textId="77777777" w:rsidR="0018177A" w:rsidRDefault="00BA24FA">
            <w:pPr>
              <w:spacing w:after="0" w:line="240" w:lineRule="auto"/>
            </w:pPr>
            <w:r w:rsidRPr="002D4BFD">
              <w:rPr>
                <w:rFonts w:ascii="Arial" w:eastAsia="Arial" w:hAnsi="Arial" w:cs="Arial"/>
                <w:color w:val="000000"/>
              </w:rPr>
              <w:t xml:space="preserve">[0:30:40.4] </w:t>
            </w:r>
            <w:r w:rsidRPr="002D4BFD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2D4BFD">
              <w:rPr>
                <w:rFonts w:ascii="Arial" w:eastAsia="Arial" w:hAnsi="Arial" w:cs="Arial"/>
                <w:color w:val="000000"/>
              </w:rPr>
              <w:t xml:space="preserve"> Ich bin vollkommen fasziniert davon. (lacht)</w:t>
            </w:r>
          </w:p>
        </w:tc>
      </w:tr>
    </w:tbl>
    <w:p w14:paraId="542CCC24" w14:textId="77777777" w:rsidR="00F636CA" w:rsidRDefault="00F636CA"/>
    <w:sectPr w:rsidR="00F636CA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318D1" w14:textId="77777777" w:rsidR="005F2EEE" w:rsidRDefault="005F2EEE">
      <w:r>
        <w:separator/>
      </w:r>
    </w:p>
  </w:endnote>
  <w:endnote w:type="continuationSeparator" w:id="0">
    <w:p w14:paraId="0036B351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536C1" w14:textId="77777777" w:rsidR="0018177A" w:rsidRDefault="0018177A">
    <w:pPr>
      <w:tabs>
        <w:tab w:val="right" w:pos="10206"/>
      </w:tabs>
    </w:pPr>
  </w:p>
  <w:p w14:paraId="3BD249F4" w14:textId="77777777" w:rsidR="0018177A" w:rsidRDefault="00BA24FA">
    <w:pPr>
      <w:jc w:val="right"/>
    </w:pPr>
    <w:r>
      <w:fldChar w:fldCharType="begin"/>
    </w:r>
    <w:r>
      <w:instrText>PAGE \* MERGEFORMAT2</w:instrText>
    </w:r>
    <w:r>
      <w:fldChar w:fldCharType="separate"/>
    </w:r>
    <w:r w:rsidR="00C327B4"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0684A" w14:textId="77777777" w:rsidR="005F2EEE" w:rsidRDefault="005F2EEE">
      <w:r>
        <w:separator/>
      </w:r>
    </w:p>
  </w:footnote>
  <w:footnote w:type="continuationSeparator" w:id="0">
    <w:p w14:paraId="4447D3EF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9EAC" w14:textId="77777777" w:rsidR="0018177A" w:rsidRDefault="00BA24FA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18177A"/>
    <w:rsid w:val="002C5C7D"/>
    <w:rsid w:val="002D4BFD"/>
    <w:rsid w:val="005A0CFC"/>
    <w:rsid w:val="005F2EEE"/>
    <w:rsid w:val="00BA24FA"/>
    <w:rsid w:val="00C327B4"/>
    <w:rsid w:val="00F6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27EE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5368</Words>
  <Characters>27274</Characters>
  <Application>Microsoft Office Word</Application>
  <DocSecurity>0</DocSecurity>
  <Lines>1010</Lines>
  <Paragraphs>1125</Paragraphs>
  <ScaleCrop>false</ScaleCrop>
  <Company/>
  <LinksUpToDate>false</LinksUpToDate>
  <CharactersWithSpaces>31517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6</cp:revision>
  <dcterms:created xsi:type="dcterms:W3CDTF">2020-02-10T15:41:00Z</dcterms:created>
  <dcterms:modified xsi:type="dcterms:W3CDTF">2021-10-25T14:48:00Z</dcterms:modified>
</cp:coreProperties>
</file>